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6BFB" w:rsidRPr="00CC42DD" w:rsidRDefault="003C6BFB">
      <w:pPr>
        <w:autoSpaceDE w:val="0"/>
        <w:autoSpaceDN w:val="0"/>
        <w:spacing w:after="78" w:line="220" w:lineRule="exact"/>
        <w:rPr>
          <w:rFonts w:ascii="Times New Roman" w:hAnsi="Times New Roman" w:cs="Times New Roman"/>
          <w:lang w:val="ru-RU"/>
        </w:rPr>
      </w:pPr>
    </w:p>
    <w:p w:rsidR="001651A9" w:rsidRPr="001651A9" w:rsidRDefault="001651A9" w:rsidP="004E06D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1651A9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           </w:t>
      </w:r>
    </w:p>
    <w:p w:rsidR="001651A9" w:rsidRPr="001651A9" w:rsidRDefault="001651A9" w:rsidP="001651A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1651A9" w:rsidRPr="001651A9" w:rsidRDefault="004E06D7" w:rsidP="001651A9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Приложение</w:t>
      </w:r>
      <w:r w:rsidR="001651A9" w:rsidRPr="001651A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ООП НОО</w:t>
      </w:r>
    </w:p>
    <w:p w:rsidR="001651A9" w:rsidRPr="001651A9" w:rsidRDefault="001651A9" w:rsidP="001651A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1651A9" w:rsidRPr="001651A9" w:rsidRDefault="001651A9" w:rsidP="001651A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1651A9" w:rsidRDefault="001651A9" w:rsidP="001651A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343778" w:rsidRDefault="00343778" w:rsidP="001651A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343778" w:rsidRDefault="00343778" w:rsidP="001651A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343778" w:rsidRDefault="00343778" w:rsidP="001651A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343778" w:rsidRDefault="00343778" w:rsidP="001651A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343778" w:rsidRDefault="00343778" w:rsidP="001651A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343778" w:rsidRDefault="00343778" w:rsidP="001651A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343778" w:rsidRPr="001651A9" w:rsidRDefault="00343778" w:rsidP="001651A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1651A9" w:rsidRPr="001651A9" w:rsidRDefault="001651A9" w:rsidP="001651A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1651A9" w:rsidRPr="001651A9" w:rsidRDefault="001651A9" w:rsidP="001651A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1651A9" w:rsidRPr="001651A9" w:rsidRDefault="001651A9" w:rsidP="001651A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1651A9" w:rsidRPr="001651A9" w:rsidRDefault="001651A9" w:rsidP="001651A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1651A9" w:rsidRPr="001651A9" w:rsidRDefault="001651A9" w:rsidP="001651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ru-RU" w:eastAsia="ru-RU"/>
        </w:rPr>
      </w:pPr>
      <w:r w:rsidRPr="001651A9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ru-RU" w:eastAsia="ru-RU"/>
        </w:rPr>
        <w:t>РАБОЧАЯ ПРОГРАММА</w:t>
      </w:r>
    </w:p>
    <w:p w:rsidR="001651A9" w:rsidRPr="001651A9" w:rsidRDefault="001651A9" w:rsidP="001651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ru-RU" w:eastAsia="ru-RU"/>
        </w:rPr>
      </w:pPr>
      <w:r w:rsidRPr="001651A9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ru-RU" w:eastAsia="ru-RU"/>
        </w:rPr>
        <w:t xml:space="preserve">по физической культуре </w:t>
      </w:r>
    </w:p>
    <w:p w:rsidR="001651A9" w:rsidRPr="001651A9" w:rsidRDefault="001651A9" w:rsidP="001651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ru-RU" w:eastAsia="ru-RU"/>
        </w:rPr>
      </w:pPr>
      <w:r w:rsidRPr="001651A9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ru-RU" w:eastAsia="ru-RU"/>
        </w:rPr>
        <w:t>для 2 класса</w:t>
      </w:r>
    </w:p>
    <w:p w:rsidR="001651A9" w:rsidRPr="001651A9" w:rsidRDefault="001651A9" w:rsidP="001651A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1651A9" w:rsidRPr="001651A9" w:rsidRDefault="001651A9" w:rsidP="001651A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1651A9" w:rsidRPr="001651A9" w:rsidRDefault="001651A9" w:rsidP="001651A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1651A9" w:rsidRPr="001651A9" w:rsidRDefault="001651A9" w:rsidP="001651A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1651A9" w:rsidRPr="001651A9" w:rsidRDefault="001651A9" w:rsidP="001651A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1651A9" w:rsidRPr="001651A9" w:rsidRDefault="001651A9" w:rsidP="001651A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1651A9" w:rsidRDefault="001651A9" w:rsidP="001651A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1651A9" w:rsidRDefault="001651A9" w:rsidP="001651A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1651A9" w:rsidRDefault="001651A9" w:rsidP="001651A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1651A9" w:rsidRDefault="001651A9" w:rsidP="001651A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1651A9" w:rsidRDefault="001651A9" w:rsidP="001651A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1651A9" w:rsidRDefault="001651A9" w:rsidP="001651A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1651A9" w:rsidRPr="001651A9" w:rsidRDefault="001651A9" w:rsidP="001651A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1651A9" w:rsidRPr="001651A9" w:rsidRDefault="001651A9" w:rsidP="001651A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1651A9" w:rsidRPr="001651A9" w:rsidRDefault="001651A9" w:rsidP="001651A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1651A9" w:rsidRPr="001651A9" w:rsidRDefault="001651A9" w:rsidP="001651A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1651A9" w:rsidRPr="001651A9" w:rsidRDefault="001651A9" w:rsidP="001651A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1651A9" w:rsidRPr="001651A9" w:rsidRDefault="001651A9" w:rsidP="001651A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1651A9" w:rsidRDefault="001651A9" w:rsidP="001651A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1651A9" w:rsidRDefault="001651A9" w:rsidP="001651A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4E06D7" w:rsidRDefault="004E06D7" w:rsidP="001651A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4E06D7" w:rsidRDefault="004E06D7" w:rsidP="001651A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4E06D7" w:rsidRDefault="004E06D7" w:rsidP="001651A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4E06D7" w:rsidRDefault="004E06D7" w:rsidP="001651A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4E06D7" w:rsidRPr="001651A9" w:rsidRDefault="004E06D7" w:rsidP="001651A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  <w:bookmarkStart w:id="0" w:name="_GoBack"/>
      <w:bookmarkEnd w:id="0"/>
    </w:p>
    <w:p w:rsidR="001651A9" w:rsidRPr="001651A9" w:rsidRDefault="001651A9" w:rsidP="001651A9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4E06D7" w:rsidRPr="004E06D7" w:rsidRDefault="004E06D7" w:rsidP="004E06D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  <w:r w:rsidRPr="004E06D7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с. Джугурты 2022г.</w:t>
      </w:r>
    </w:p>
    <w:p w:rsidR="007A2977" w:rsidRDefault="007A2977">
      <w:pPr>
        <w:autoSpaceDE w:val="0"/>
        <w:autoSpaceDN w:val="0"/>
        <w:spacing w:after="78" w:line="220" w:lineRule="exact"/>
        <w:rPr>
          <w:rFonts w:ascii="Times New Roman" w:hAnsi="Times New Roman" w:cs="Times New Roman"/>
          <w:lang w:val="ru-RU"/>
        </w:rPr>
      </w:pPr>
    </w:p>
    <w:p w:rsidR="004E06D7" w:rsidRDefault="004E06D7">
      <w:pPr>
        <w:autoSpaceDE w:val="0"/>
        <w:autoSpaceDN w:val="0"/>
        <w:spacing w:after="78" w:line="220" w:lineRule="exact"/>
        <w:rPr>
          <w:rFonts w:ascii="Times New Roman" w:hAnsi="Times New Roman" w:cs="Times New Roman"/>
          <w:lang w:val="ru-RU"/>
        </w:rPr>
      </w:pPr>
    </w:p>
    <w:p w:rsidR="004E06D7" w:rsidRDefault="004E06D7">
      <w:pPr>
        <w:autoSpaceDE w:val="0"/>
        <w:autoSpaceDN w:val="0"/>
        <w:spacing w:after="78" w:line="220" w:lineRule="exact"/>
        <w:rPr>
          <w:rFonts w:ascii="Times New Roman" w:hAnsi="Times New Roman" w:cs="Times New Roman"/>
          <w:lang w:val="ru-RU"/>
        </w:rPr>
      </w:pPr>
    </w:p>
    <w:p w:rsidR="001651A9" w:rsidRPr="00CC42DD" w:rsidRDefault="001651A9">
      <w:pPr>
        <w:autoSpaceDE w:val="0"/>
        <w:autoSpaceDN w:val="0"/>
        <w:spacing w:after="78" w:line="220" w:lineRule="exact"/>
        <w:rPr>
          <w:rFonts w:ascii="Times New Roman" w:hAnsi="Times New Roman" w:cs="Times New Roman"/>
          <w:lang w:val="ru-RU"/>
        </w:rPr>
      </w:pPr>
    </w:p>
    <w:p w:rsidR="007A2977" w:rsidRPr="00CC42DD" w:rsidRDefault="003E19E8">
      <w:pPr>
        <w:autoSpaceDE w:val="0"/>
        <w:autoSpaceDN w:val="0"/>
        <w:spacing w:after="0" w:line="230" w:lineRule="auto"/>
        <w:rPr>
          <w:rFonts w:ascii="Times New Roman" w:hAnsi="Times New Roman" w:cs="Times New Roman"/>
          <w:lang w:val="ru-RU"/>
        </w:rPr>
      </w:pPr>
      <w:r w:rsidRPr="00CC42DD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ПОЯСНИТЕЛЬНАЯ ЗАПИСКА</w:t>
      </w:r>
    </w:p>
    <w:p w:rsidR="007A2977" w:rsidRPr="00CC42DD" w:rsidRDefault="003E19E8">
      <w:pPr>
        <w:autoSpaceDE w:val="0"/>
        <w:autoSpaceDN w:val="0"/>
        <w:spacing w:before="346" w:after="0"/>
        <w:ind w:right="432" w:firstLine="180"/>
        <w:rPr>
          <w:rFonts w:ascii="Times New Roman" w:hAnsi="Times New Roman" w:cs="Times New Roman"/>
          <w:lang w:val="ru-RU"/>
        </w:rPr>
      </w:pPr>
      <w:r w:rsidRPr="00CC42DD">
        <w:rPr>
          <w:rFonts w:ascii="Times New Roman" w:eastAsia="Times New Roman" w:hAnsi="Times New Roman" w:cs="Times New Roman"/>
          <w:color w:val="000000"/>
          <w:sz w:val="24"/>
          <w:lang w:val="ru-RU"/>
        </w:rPr>
        <w:t>При создании программы учитывались потребности современного российского общества в физически крепком и деятельном подрастающем поколении, способном активно включаться в разнообразные формы здорового образа жизни, использовать ценности физической культуры для саморазвития, самоопределения и самореализации.</w:t>
      </w:r>
    </w:p>
    <w:p w:rsidR="007A2977" w:rsidRPr="00CC42DD" w:rsidRDefault="003E19E8">
      <w:pPr>
        <w:autoSpaceDE w:val="0"/>
        <w:autoSpaceDN w:val="0"/>
        <w:spacing w:before="70" w:after="0"/>
        <w:ind w:firstLine="180"/>
        <w:rPr>
          <w:rFonts w:ascii="Times New Roman" w:hAnsi="Times New Roman" w:cs="Times New Roman"/>
          <w:lang w:val="ru-RU"/>
        </w:rPr>
      </w:pPr>
      <w:r w:rsidRPr="00CC42DD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В программе нашли своё отражение объективно сложившиеся реалии современного </w:t>
      </w:r>
      <w:r w:rsidRPr="00CC42DD">
        <w:rPr>
          <w:rFonts w:ascii="Times New Roman" w:hAnsi="Times New Roman" w:cs="Times New Roman"/>
          <w:lang w:val="ru-RU"/>
        </w:rPr>
        <w:br/>
      </w:r>
      <w:r w:rsidRPr="00CC42DD">
        <w:rPr>
          <w:rFonts w:ascii="Times New Roman" w:eastAsia="Times New Roman" w:hAnsi="Times New Roman" w:cs="Times New Roman"/>
          <w:color w:val="000000"/>
          <w:sz w:val="24"/>
          <w:lang w:val="ru-RU"/>
        </w:rPr>
        <w:t>социокультурного развития общества, условия деятельности образовательных организаций, запросы родителей, учителей и методистов на обновление содержания образовательного процесса, внедрение в его практику современных подходов, новых методик и технологий.</w:t>
      </w:r>
    </w:p>
    <w:p w:rsidR="007A2977" w:rsidRPr="00CC42DD" w:rsidRDefault="003E19E8">
      <w:pPr>
        <w:autoSpaceDE w:val="0"/>
        <w:autoSpaceDN w:val="0"/>
        <w:spacing w:before="72" w:after="0" w:line="281" w:lineRule="auto"/>
        <w:ind w:firstLine="180"/>
        <w:rPr>
          <w:rFonts w:ascii="Times New Roman" w:hAnsi="Times New Roman" w:cs="Times New Roman"/>
          <w:lang w:val="ru-RU"/>
        </w:rPr>
      </w:pPr>
      <w:r w:rsidRPr="00CC42DD">
        <w:rPr>
          <w:rFonts w:ascii="Times New Roman" w:eastAsia="Times New Roman" w:hAnsi="Times New Roman" w:cs="Times New Roman"/>
          <w:color w:val="000000"/>
          <w:sz w:val="24"/>
          <w:lang w:val="ru-RU"/>
        </w:rPr>
        <w:t>Изучение учебного предмета «Физическая культура» имеет важное значение в онтогенезе детей младшего школьного возраста. Оно активно воздействует на развитие их физической, психической и социальной природы, содействует укреплению здоровья, повышению защитных свойств организма, развитию памяти, внимания и мышления, предметно ориентируется на активное вовлечение младших школьников в самостоятельные занятия физической культурой и спортом.</w:t>
      </w:r>
    </w:p>
    <w:p w:rsidR="007A2977" w:rsidRPr="00CC42DD" w:rsidRDefault="003E19E8">
      <w:pPr>
        <w:autoSpaceDE w:val="0"/>
        <w:autoSpaceDN w:val="0"/>
        <w:spacing w:before="70" w:after="0" w:line="281" w:lineRule="auto"/>
        <w:ind w:firstLine="180"/>
        <w:rPr>
          <w:rFonts w:ascii="Times New Roman" w:hAnsi="Times New Roman" w:cs="Times New Roman"/>
          <w:lang w:val="ru-RU"/>
        </w:rPr>
      </w:pPr>
      <w:r w:rsidRPr="00CC42DD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Целью образования по физической культуре в начальной школе является формирование у учащихся основ здорового образа жизни, активной творческой самостоятельности в проведении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сохранение здоровья школьников,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</w:t>
      </w:r>
      <w:proofErr w:type="spellStart"/>
      <w:r w:rsidRPr="00CC42DD">
        <w:rPr>
          <w:rFonts w:ascii="Times New Roman" w:eastAsia="Times New Roman" w:hAnsi="Times New Roman" w:cs="Times New Roman"/>
          <w:color w:val="000000"/>
          <w:sz w:val="24"/>
          <w:lang w:val="ru-RU"/>
        </w:rPr>
        <w:t>прикладно</w:t>
      </w:r>
      <w:proofErr w:type="spellEnd"/>
      <w:r w:rsidRPr="00CC42DD">
        <w:rPr>
          <w:rFonts w:ascii="Times New Roman" w:eastAsia="Times New Roman" w:hAnsi="Times New Roman" w:cs="Times New Roman"/>
          <w:color w:val="000000"/>
          <w:sz w:val="24"/>
          <w:lang w:val="ru-RU"/>
        </w:rPr>
        <w:t>-ориентированной направленности.</w:t>
      </w:r>
    </w:p>
    <w:p w:rsidR="007A2977" w:rsidRPr="00CC42DD" w:rsidRDefault="003E19E8">
      <w:pPr>
        <w:autoSpaceDE w:val="0"/>
        <w:autoSpaceDN w:val="0"/>
        <w:spacing w:before="70" w:after="0" w:line="271" w:lineRule="auto"/>
        <w:ind w:firstLine="180"/>
        <w:rPr>
          <w:rFonts w:ascii="Times New Roman" w:hAnsi="Times New Roman" w:cs="Times New Roman"/>
          <w:lang w:val="ru-RU"/>
        </w:rPr>
      </w:pPr>
      <w:r w:rsidRPr="00CC42DD">
        <w:rPr>
          <w:rFonts w:ascii="Times New Roman" w:eastAsia="Times New Roman" w:hAnsi="Times New Roman" w:cs="Times New Roman"/>
          <w:color w:val="000000"/>
          <w:sz w:val="24"/>
          <w:lang w:val="ru-RU"/>
        </w:rPr>
        <w:t>Развивающая ориентация учебного предмета «Физическая культура» заключается в формировании у младших школьников необходимого и достаточного физического здоровья, уровня развития физических качеств и обучения физическим упражнениям разной функциональной направленности.</w:t>
      </w:r>
    </w:p>
    <w:p w:rsidR="007A2977" w:rsidRPr="00CC42DD" w:rsidRDefault="003E19E8">
      <w:pPr>
        <w:autoSpaceDE w:val="0"/>
        <w:autoSpaceDN w:val="0"/>
        <w:spacing w:before="70" w:after="0" w:line="281" w:lineRule="auto"/>
        <w:rPr>
          <w:rFonts w:ascii="Times New Roman" w:hAnsi="Times New Roman" w:cs="Times New Roman"/>
          <w:lang w:val="ru-RU"/>
        </w:rPr>
      </w:pPr>
      <w:r w:rsidRPr="00CC42DD">
        <w:rPr>
          <w:rFonts w:ascii="Times New Roman" w:eastAsia="Times New Roman" w:hAnsi="Times New Roman" w:cs="Times New Roman"/>
          <w:color w:val="000000"/>
          <w:sz w:val="24"/>
          <w:lang w:val="ru-RU"/>
        </w:rPr>
        <w:t>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играми, коррекционной, дыхательной и зрительной гимнастикой, проведения физкультминуток и утренней зарядки, закаливающих процедур, наблюдений за физическим развитием и физической подготовленностью.</w:t>
      </w:r>
    </w:p>
    <w:p w:rsidR="007A2977" w:rsidRPr="00CC42DD" w:rsidRDefault="003E19E8">
      <w:pPr>
        <w:autoSpaceDE w:val="0"/>
        <w:autoSpaceDN w:val="0"/>
        <w:spacing w:before="70" w:after="0" w:line="283" w:lineRule="auto"/>
        <w:ind w:right="144" w:firstLine="180"/>
        <w:rPr>
          <w:rFonts w:ascii="Times New Roman" w:hAnsi="Times New Roman" w:cs="Times New Roman"/>
          <w:lang w:val="ru-RU"/>
        </w:rPr>
      </w:pPr>
      <w:r w:rsidRPr="00CC42DD">
        <w:rPr>
          <w:rFonts w:ascii="Times New Roman" w:eastAsia="Times New Roman" w:hAnsi="Times New Roman" w:cs="Times New Roman"/>
          <w:color w:val="000000"/>
          <w:sz w:val="24"/>
          <w:lang w:val="ru-RU"/>
        </w:rPr>
        <w:t>Воспитывающее значение учебного предмета раскрывается в приобщении обучающихся к истории и традициям физической культуры и спорта народов России, формировании интереса к регулярным занятиям физической культурой и спортом, осознании роли занятий физической культурой в укреплении здоровья, организации активного отдыха и досуга. В процессе обучения у обучающихся активно формируются положительные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деятельности.</w:t>
      </w:r>
    </w:p>
    <w:p w:rsidR="007A2977" w:rsidRPr="00CC42DD" w:rsidRDefault="003E19E8">
      <w:pPr>
        <w:autoSpaceDE w:val="0"/>
        <w:autoSpaceDN w:val="0"/>
        <w:spacing w:before="70" w:after="0" w:line="281" w:lineRule="auto"/>
        <w:ind w:firstLine="180"/>
        <w:rPr>
          <w:rFonts w:ascii="Times New Roman" w:hAnsi="Times New Roman" w:cs="Times New Roman"/>
          <w:lang w:val="ru-RU"/>
        </w:rPr>
      </w:pPr>
      <w:r w:rsidRPr="00CC42DD">
        <w:rPr>
          <w:rFonts w:ascii="Times New Roman" w:eastAsia="Times New Roman" w:hAnsi="Times New Roman" w:cs="Times New Roman"/>
          <w:color w:val="000000"/>
          <w:sz w:val="24"/>
          <w:lang w:val="ru-RU"/>
        </w:rPr>
        <w:t>Методологической основой структуры и содержания программы по физической культуре для начального общего образования является личностно-деятельностный подход, ориентирующий педагогический процесс на развитие целостной личности обучающихся. Достижение целостного развития становится возможным благодаря освоению младшими школьниками двигательной деятельности, представляющей собой основу содержания учебного предмета «Физическая культура».</w:t>
      </w:r>
    </w:p>
    <w:p w:rsidR="007A2977" w:rsidRPr="00CC42DD" w:rsidRDefault="003E19E8">
      <w:pPr>
        <w:autoSpaceDE w:val="0"/>
        <w:autoSpaceDN w:val="0"/>
        <w:spacing w:before="70" w:after="0"/>
        <w:ind w:right="144"/>
        <w:rPr>
          <w:rFonts w:ascii="Times New Roman" w:hAnsi="Times New Roman" w:cs="Times New Roman"/>
          <w:lang w:val="ru-RU"/>
        </w:rPr>
      </w:pPr>
      <w:r w:rsidRPr="00CC42DD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Двигательная деятельность оказывает активное влияние на развитие психической и социальной природы обучающихся. Как и любая деятельность, она включает в себя информационный, </w:t>
      </w:r>
      <w:proofErr w:type="spellStart"/>
      <w:r w:rsidRPr="00CC42DD">
        <w:rPr>
          <w:rFonts w:ascii="Times New Roman" w:eastAsia="Times New Roman" w:hAnsi="Times New Roman" w:cs="Times New Roman"/>
          <w:color w:val="000000"/>
          <w:sz w:val="24"/>
          <w:lang w:val="ru-RU"/>
        </w:rPr>
        <w:t>операциональный</w:t>
      </w:r>
      <w:proofErr w:type="spellEnd"/>
      <w:r w:rsidRPr="00CC42DD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и мотивационно-процессуальный компоненты, которые находят своё отражение в соответствующих дидактических линиях учебного предмета.</w:t>
      </w:r>
    </w:p>
    <w:p w:rsidR="007A2977" w:rsidRPr="00CC42DD" w:rsidRDefault="003E19E8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rFonts w:ascii="Times New Roman" w:hAnsi="Times New Roman" w:cs="Times New Roman"/>
          <w:lang w:val="ru-RU"/>
        </w:rPr>
      </w:pPr>
      <w:r w:rsidRPr="00CC42DD">
        <w:rPr>
          <w:rFonts w:ascii="Times New Roman" w:hAnsi="Times New Roman" w:cs="Times New Roman"/>
          <w:lang w:val="ru-RU"/>
        </w:rPr>
        <w:tab/>
      </w:r>
      <w:r w:rsidRPr="00CC42DD">
        <w:rPr>
          <w:rFonts w:ascii="Times New Roman" w:eastAsia="Times New Roman" w:hAnsi="Times New Roman" w:cs="Times New Roman"/>
          <w:color w:val="000000"/>
          <w:sz w:val="24"/>
          <w:lang w:val="ru-RU"/>
        </w:rPr>
        <w:t>В целях усиления мотивационной составляющей учебного предмета и подготовки школьников к выполнению комплекса ГТО в структуру программы в раздел «Физическое совершенствование»</w:t>
      </w:r>
    </w:p>
    <w:p w:rsidR="007A2977" w:rsidRPr="00CC42DD" w:rsidRDefault="007A2977">
      <w:pPr>
        <w:rPr>
          <w:rFonts w:ascii="Times New Roman" w:hAnsi="Times New Roman" w:cs="Times New Roman"/>
          <w:lang w:val="ru-RU"/>
        </w:rPr>
        <w:sectPr w:rsidR="007A2977" w:rsidRPr="00CC42DD">
          <w:pgSz w:w="11900" w:h="16840"/>
          <w:pgMar w:top="298" w:right="644" w:bottom="290" w:left="666" w:header="720" w:footer="720" w:gutter="0"/>
          <w:cols w:space="720" w:equalWidth="0">
            <w:col w:w="10590" w:space="0"/>
          </w:cols>
          <w:docGrid w:linePitch="360"/>
        </w:sectPr>
      </w:pPr>
    </w:p>
    <w:p w:rsidR="007A2977" w:rsidRPr="00CC42DD" w:rsidRDefault="007A2977">
      <w:pPr>
        <w:autoSpaceDE w:val="0"/>
        <w:autoSpaceDN w:val="0"/>
        <w:spacing w:after="96" w:line="220" w:lineRule="exact"/>
        <w:rPr>
          <w:rFonts w:ascii="Times New Roman" w:hAnsi="Times New Roman" w:cs="Times New Roman"/>
          <w:lang w:val="ru-RU"/>
        </w:rPr>
      </w:pPr>
    </w:p>
    <w:p w:rsidR="007A2977" w:rsidRPr="00CC42DD" w:rsidRDefault="003E19E8">
      <w:pPr>
        <w:autoSpaceDE w:val="0"/>
        <w:autoSpaceDN w:val="0"/>
        <w:spacing w:after="0"/>
        <w:ind w:right="144"/>
        <w:rPr>
          <w:rFonts w:ascii="Times New Roman" w:hAnsi="Times New Roman" w:cs="Times New Roman"/>
          <w:lang w:val="ru-RU"/>
        </w:rPr>
      </w:pPr>
      <w:r w:rsidRPr="00CC42DD">
        <w:rPr>
          <w:rFonts w:ascii="Times New Roman" w:eastAsia="Times New Roman" w:hAnsi="Times New Roman" w:cs="Times New Roman"/>
          <w:color w:val="000000"/>
          <w:sz w:val="24"/>
          <w:lang w:val="ru-RU"/>
        </w:rPr>
        <w:t>вводится образовательный модуль «</w:t>
      </w:r>
      <w:proofErr w:type="spellStart"/>
      <w:r w:rsidRPr="00CC42DD">
        <w:rPr>
          <w:rFonts w:ascii="Times New Roman" w:eastAsia="Times New Roman" w:hAnsi="Times New Roman" w:cs="Times New Roman"/>
          <w:color w:val="000000"/>
          <w:sz w:val="24"/>
          <w:lang w:val="ru-RU"/>
        </w:rPr>
        <w:t>Прикладноориентированная</w:t>
      </w:r>
      <w:proofErr w:type="spellEnd"/>
      <w:r w:rsidRPr="00CC42DD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физическая культура». Данный модуль позволит удовлетворить интересы учащихся 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воспитания.</w:t>
      </w:r>
    </w:p>
    <w:p w:rsidR="007A2977" w:rsidRPr="00CC42DD" w:rsidRDefault="003E19E8">
      <w:pPr>
        <w:tabs>
          <w:tab w:val="left" w:pos="180"/>
        </w:tabs>
        <w:autoSpaceDE w:val="0"/>
        <w:autoSpaceDN w:val="0"/>
        <w:spacing w:before="70" w:after="0" w:line="286" w:lineRule="auto"/>
        <w:rPr>
          <w:rFonts w:ascii="Times New Roman" w:hAnsi="Times New Roman" w:cs="Times New Roman"/>
          <w:lang w:val="ru-RU"/>
        </w:rPr>
      </w:pPr>
      <w:r w:rsidRPr="00CC42DD">
        <w:rPr>
          <w:rFonts w:ascii="Times New Roman" w:hAnsi="Times New Roman" w:cs="Times New Roman"/>
          <w:lang w:val="ru-RU"/>
        </w:rPr>
        <w:tab/>
      </w:r>
      <w:r w:rsidRPr="00CC42DD">
        <w:rPr>
          <w:rFonts w:ascii="Times New Roman" w:eastAsia="Times New Roman" w:hAnsi="Times New Roman" w:cs="Times New Roman"/>
          <w:color w:val="000000"/>
          <w:sz w:val="24"/>
          <w:lang w:val="ru-RU"/>
        </w:rPr>
        <w:t>Содержание модуля «</w:t>
      </w:r>
      <w:proofErr w:type="spellStart"/>
      <w:r w:rsidRPr="00CC42DD">
        <w:rPr>
          <w:rFonts w:ascii="Times New Roman" w:eastAsia="Times New Roman" w:hAnsi="Times New Roman" w:cs="Times New Roman"/>
          <w:color w:val="000000"/>
          <w:sz w:val="24"/>
          <w:lang w:val="ru-RU"/>
        </w:rPr>
        <w:t>Прикладно</w:t>
      </w:r>
      <w:proofErr w:type="spellEnd"/>
      <w:r w:rsidRPr="00CC42DD">
        <w:rPr>
          <w:rFonts w:ascii="Times New Roman" w:eastAsia="Times New Roman" w:hAnsi="Times New Roman" w:cs="Times New Roman"/>
          <w:color w:val="000000"/>
          <w:sz w:val="24"/>
          <w:lang w:val="ru-RU"/>
        </w:rPr>
        <w:t>-ориентированная физическая культура», обеспечивается Примерными программами по видам спорта, которые рекомендуются Министерством просвещения РФ для занятий физической культурой и могут использоваться образовательными организациями исходя из интересов учащихся, физкультурно-спортивных традиций, наличия необходимой материально-технической базы, квалификации педагогического состава. Помимо Примерных программ, рекомендуемых Министерством просвещения РФ, образовательные организации могут разрабатывать своё содержание для модуля «</w:t>
      </w:r>
      <w:proofErr w:type="spellStart"/>
      <w:r w:rsidRPr="00CC42DD">
        <w:rPr>
          <w:rFonts w:ascii="Times New Roman" w:eastAsia="Times New Roman" w:hAnsi="Times New Roman" w:cs="Times New Roman"/>
          <w:color w:val="000000"/>
          <w:sz w:val="24"/>
          <w:lang w:val="ru-RU"/>
        </w:rPr>
        <w:t>Прикладно</w:t>
      </w:r>
      <w:proofErr w:type="spellEnd"/>
      <w:r w:rsidRPr="00CC42DD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-ориентированная физическая культура» и включать в него популярные национальные виды спорта, подвижные игры и развлечения, </w:t>
      </w:r>
      <w:r w:rsidRPr="00CC42DD">
        <w:rPr>
          <w:rFonts w:ascii="Times New Roman" w:hAnsi="Times New Roman" w:cs="Times New Roman"/>
          <w:lang w:val="ru-RU"/>
        </w:rPr>
        <w:br/>
      </w:r>
      <w:r w:rsidRPr="00CC42DD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основывающиеся на этнокультурных, исторических и современных традициях региона и школы. </w:t>
      </w:r>
      <w:r w:rsidRPr="00CC42DD">
        <w:rPr>
          <w:rFonts w:ascii="Times New Roman" w:hAnsi="Times New Roman" w:cs="Times New Roman"/>
          <w:lang w:val="ru-RU"/>
        </w:rPr>
        <w:tab/>
      </w:r>
      <w:r w:rsidRPr="00CC42DD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Планируемые результаты включают в себя личностные, </w:t>
      </w:r>
      <w:proofErr w:type="spellStart"/>
      <w:r w:rsidRPr="00CC42DD">
        <w:rPr>
          <w:rFonts w:ascii="Times New Roman" w:eastAsia="Times New Roman" w:hAnsi="Times New Roman" w:cs="Times New Roman"/>
          <w:color w:val="000000"/>
          <w:sz w:val="24"/>
          <w:lang w:val="ru-RU"/>
        </w:rPr>
        <w:t>метапредметные</w:t>
      </w:r>
      <w:proofErr w:type="spellEnd"/>
      <w:r w:rsidRPr="00CC42DD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и предметные результаты.</w:t>
      </w:r>
    </w:p>
    <w:p w:rsidR="007A2977" w:rsidRPr="00CC42DD" w:rsidRDefault="003E19E8">
      <w:pPr>
        <w:autoSpaceDE w:val="0"/>
        <w:autoSpaceDN w:val="0"/>
        <w:spacing w:before="70" w:after="0" w:line="262" w:lineRule="auto"/>
        <w:ind w:right="432"/>
        <w:rPr>
          <w:rFonts w:ascii="Times New Roman" w:hAnsi="Times New Roman" w:cs="Times New Roman"/>
          <w:lang w:val="ru-RU"/>
        </w:rPr>
      </w:pPr>
      <w:r w:rsidRPr="00CC42DD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Личностные результаты представлены в программе за весь период обучения в начальной школе; </w:t>
      </w:r>
      <w:proofErr w:type="spellStart"/>
      <w:r w:rsidRPr="00CC42DD">
        <w:rPr>
          <w:rFonts w:ascii="Times New Roman" w:eastAsia="Times New Roman" w:hAnsi="Times New Roman" w:cs="Times New Roman"/>
          <w:color w:val="000000"/>
          <w:sz w:val="24"/>
          <w:lang w:val="ru-RU"/>
        </w:rPr>
        <w:t>метапредметные</w:t>
      </w:r>
      <w:proofErr w:type="spellEnd"/>
      <w:r w:rsidRPr="00CC42DD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и предметные результаты — за каждый год обучения.</w:t>
      </w:r>
    </w:p>
    <w:p w:rsidR="007A2977" w:rsidRPr="00CC42DD" w:rsidRDefault="003E19E8">
      <w:pPr>
        <w:autoSpaceDE w:val="0"/>
        <w:autoSpaceDN w:val="0"/>
        <w:spacing w:before="70" w:after="0" w:line="271" w:lineRule="auto"/>
        <w:ind w:right="144" w:firstLine="180"/>
        <w:rPr>
          <w:rFonts w:ascii="Times New Roman" w:hAnsi="Times New Roman" w:cs="Times New Roman"/>
          <w:lang w:val="ru-RU"/>
        </w:rPr>
      </w:pPr>
      <w:r w:rsidRPr="00CC42DD">
        <w:rPr>
          <w:rFonts w:ascii="Times New Roman" w:eastAsia="Times New Roman" w:hAnsi="Times New Roman" w:cs="Times New Roman"/>
          <w:color w:val="000000"/>
          <w:sz w:val="24"/>
          <w:lang w:val="ru-RU"/>
        </w:rPr>
        <w:t>Результативность освоения учебного предмета учащимися достигается посредством современных научно-обоснованных инновационных средств, методов и форм обучения, информационно-коммуникативных технологий и передового педагогического опыта.</w:t>
      </w:r>
    </w:p>
    <w:p w:rsidR="007A2977" w:rsidRPr="00CC42DD" w:rsidRDefault="003E19E8">
      <w:pPr>
        <w:tabs>
          <w:tab w:val="left" w:pos="180"/>
        </w:tabs>
        <w:autoSpaceDE w:val="0"/>
        <w:autoSpaceDN w:val="0"/>
        <w:spacing w:before="190" w:after="0" w:line="262" w:lineRule="auto"/>
        <w:ind w:right="2016"/>
        <w:rPr>
          <w:rFonts w:ascii="Times New Roman" w:hAnsi="Times New Roman" w:cs="Times New Roman"/>
          <w:lang w:val="ru-RU"/>
        </w:rPr>
      </w:pPr>
      <w:r w:rsidRPr="00CC42DD">
        <w:rPr>
          <w:rFonts w:ascii="Times New Roman" w:hAnsi="Times New Roman" w:cs="Times New Roman"/>
          <w:lang w:val="ru-RU"/>
        </w:rPr>
        <w:tab/>
      </w:r>
      <w:r w:rsidRPr="00CC42DD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Место учебного предмета «Физическая культура» в учебном плане </w:t>
      </w:r>
      <w:r w:rsidRPr="00CC42DD">
        <w:rPr>
          <w:rFonts w:ascii="Times New Roman" w:hAnsi="Times New Roman" w:cs="Times New Roman"/>
          <w:lang w:val="ru-RU"/>
        </w:rPr>
        <w:br/>
      </w:r>
      <w:r w:rsidRPr="00CC42DD">
        <w:rPr>
          <w:rFonts w:ascii="Times New Roman" w:eastAsia="Times New Roman" w:hAnsi="Times New Roman" w:cs="Times New Roman"/>
          <w:color w:val="000000"/>
          <w:sz w:val="24"/>
          <w:lang w:val="ru-RU"/>
        </w:rPr>
        <w:t>Во 2 классе на изучение предмета отводит</w:t>
      </w:r>
      <w:r w:rsidR="00B80B3D">
        <w:rPr>
          <w:rFonts w:ascii="Times New Roman" w:eastAsia="Times New Roman" w:hAnsi="Times New Roman" w:cs="Times New Roman"/>
          <w:color w:val="000000"/>
          <w:sz w:val="24"/>
          <w:lang w:val="ru-RU"/>
        </w:rPr>
        <w:t>ся 1 час в неделю, суммарно 34 часа</w:t>
      </w:r>
      <w:r w:rsidRPr="00CC42DD">
        <w:rPr>
          <w:rFonts w:ascii="Times New Roman" w:eastAsia="Times New Roman" w:hAnsi="Times New Roman" w:cs="Times New Roman"/>
          <w:color w:val="000000"/>
          <w:sz w:val="24"/>
          <w:lang w:val="ru-RU"/>
        </w:rPr>
        <w:t>.</w:t>
      </w:r>
    </w:p>
    <w:p w:rsidR="007A2977" w:rsidRPr="00CC42DD" w:rsidRDefault="007A2977">
      <w:pPr>
        <w:rPr>
          <w:rFonts w:ascii="Times New Roman" w:hAnsi="Times New Roman" w:cs="Times New Roman"/>
          <w:lang w:val="ru-RU"/>
        </w:rPr>
        <w:sectPr w:rsidR="007A2977" w:rsidRPr="00CC42DD">
          <w:pgSz w:w="11900" w:h="16840"/>
          <w:pgMar w:top="316" w:right="760" w:bottom="1440" w:left="666" w:header="720" w:footer="720" w:gutter="0"/>
          <w:cols w:space="720" w:equalWidth="0">
            <w:col w:w="10474" w:space="0"/>
          </w:cols>
          <w:docGrid w:linePitch="360"/>
        </w:sectPr>
      </w:pPr>
    </w:p>
    <w:p w:rsidR="007A2977" w:rsidRPr="00CC42DD" w:rsidRDefault="007A2977">
      <w:pPr>
        <w:autoSpaceDE w:val="0"/>
        <w:autoSpaceDN w:val="0"/>
        <w:spacing w:after="78" w:line="220" w:lineRule="exact"/>
        <w:rPr>
          <w:rFonts w:ascii="Times New Roman" w:hAnsi="Times New Roman" w:cs="Times New Roman"/>
          <w:lang w:val="ru-RU"/>
        </w:rPr>
      </w:pPr>
    </w:p>
    <w:p w:rsidR="007A2977" w:rsidRPr="00CC42DD" w:rsidRDefault="003E19E8">
      <w:pPr>
        <w:autoSpaceDE w:val="0"/>
        <w:autoSpaceDN w:val="0"/>
        <w:spacing w:after="0" w:line="230" w:lineRule="auto"/>
        <w:rPr>
          <w:rFonts w:ascii="Times New Roman" w:hAnsi="Times New Roman" w:cs="Times New Roman"/>
          <w:lang w:val="ru-RU"/>
        </w:rPr>
      </w:pPr>
      <w:r w:rsidRPr="00CC42DD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7A2977" w:rsidRPr="00CC42DD" w:rsidRDefault="003E19E8">
      <w:pPr>
        <w:tabs>
          <w:tab w:val="left" w:pos="180"/>
        </w:tabs>
        <w:autoSpaceDE w:val="0"/>
        <w:autoSpaceDN w:val="0"/>
        <w:spacing w:before="346" w:after="0" w:line="262" w:lineRule="auto"/>
        <w:ind w:right="576"/>
        <w:rPr>
          <w:rFonts w:ascii="Times New Roman" w:hAnsi="Times New Roman" w:cs="Times New Roman"/>
          <w:lang w:val="ru-RU"/>
        </w:rPr>
      </w:pPr>
      <w:r w:rsidRPr="00CC42DD">
        <w:rPr>
          <w:rFonts w:ascii="Times New Roman" w:hAnsi="Times New Roman" w:cs="Times New Roman"/>
          <w:lang w:val="ru-RU"/>
        </w:rPr>
        <w:tab/>
      </w:r>
      <w:r w:rsidRPr="00CC42DD">
        <w:rPr>
          <w:rFonts w:ascii="Times New Roman" w:eastAsia="Times New Roman" w:hAnsi="Times New Roman" w:cs="Times New Roman"/>
          <w:b/>
          <w:i/>
          <w:color w:val="000000"/>
          <w:sz w:val="24"/>
          <w:lang w:val="ru-RU"/>
        </w:rPr>
        <w:t>Знания о физической культуре.</w:t>
      </w:r>
      <w:r w:rsidRPr="00CC42DD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Из истории возникновения физических упражнений и первых соревнований. Зарождение Олимпийских игр древности.</w:t>
      </w:r>
    </w:p>
    <w:p w:rsidR="007A2977" w:rsidRPr="00CC42DD" w:rsidRDefault="003E19E8">
      <w:pPr>
        <w:autoSpaceDE w:val="0"/>
        <w:autoSpaceDN w:val="0"/>
        <w:spacing w:before="70" w:after="0" w:line="271" w:lineRule="auto"/>
        <w:ind w:right="432" w:firstLine="180"/>
        <w:rPr>
          <w:rFonts w:ascii="Times New Roman" w:hAnsi="Times New Roman" w:cs="Times New Roman"/>
          <w:lang w:val="ru-RU"/>
        </w:rPr>
      </w:pPr>
      <w:r w:rsidRPr="00CC42DD">
        <w:rPr>
          <w:rFonts w:ascii="Times New Roman" w:eastAsia="Times New Roman" w:hAnsi="Times New Roman" w:cs="Times New Roman"/>
          <w:b/>
          <w:i/>
          <w:color w:val="000000"/>
          <w:sz w:val="24"/>
          <w:lang w:val="ru-RU"/>
        </w:rPr>
        <w:t>Способы самостоятельной деятельности</w:t>
      </w:r>
      <w:r w:rsidRPr="00CC42DD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.</w:t>
      </w:r>
      <w:r w:rsidRPr="00CC42DD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Физическое развитие и его измерение. Физические качества человека: сила, быстрота, выносливость, гибкость, координация и способы их измерения. Составление дневника наблюдений по физической культуре.</w:t>
      </w:r>
    </w:p>
    <w:p w:rsidR="007A2977" w:rsidRPr="00CC42DD" w:rsidRDefault="003E19E8">
      <w:pPr>
        <w:autoSpaceDE w:val="0"/>
        <w:autoSpaceDN w:val="0"/>
        <w:spacing w:before="70" w:after="0" w:line="271" w:lineRule="auto"/>
        <w:ind w:right="144" w:firstLine="180"/>
        <w:rPr>
          <w:rFonts w:ascii="Times New Roman" w:hAnsi="Times New Roman" w:cs="Times New Roman"/>
          <w:lang w:val="ru-RU"/>
        </w:rPr>
      </w:pPr>
      <w:r w:rsidRPr="00CC42DD">
        <w:rPr>
          <w:rFonts w:ascii="Times New Roman" w:eastAsia="Times New Roman" w:hAnsi="Times New Roman" w:cs="Times New Roman"/>
          <w:b/>
          <w:i/>
          <w:color w:val="000000"/>
          <w:sz w:val="24"/>
          <w:lang w:val="ru-RU"/>
        </w:rPr>
        <w:t>Физическое совершенствование.</w:t>
      </w:r>
      <w:r w:rsidRPr="00CC42DD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 xml:space="preserve"> Оздоровительная физическая культура</w:t>
      </w:r>
      <w:r w:rsidRPr="00CC42DD">
        <w:rPr>
          <w:rFonts w:ascii="Times New Roman" w:eastAsia="Times New Roman" w:hAnsi="Times New Roman" w:cs="Times New Roman"/>
          <w:color w:val="000000"/>
          <w:sz w:val="24"/>
          <w:lang w:val="ru-RU"/>
        </w:rPr>
        <w:t>. Закаливание организма обтиранием. Составление комплекса утренней зарядки и физкультминутки для занятий в домашних условиях.</w:t>
      </w:r>
    </w:p>
    <w:p w:rsidR="007A2977" w:rsidRPr="00CC42DD" w:rsidRDefault="003E19E8">
      <w:pPr>
        <w:autoSpaceDE w:val="0"/>
        <w:autoSpaceDN w:val="0"/>
        <w:spacing w:before="72" w:after="0"/>
        <w:ind w:right="144" w:firstLine="180"/>
        <w:rPr>
          <w:rFonts w:ascii="Times New Roman" w:hAnsi="Times New Roman" w:cs="Times New Roman"/>
          <w:lang w:val="ru-RU"/>
        </w:rPr>
      </w:pPr>
      <w:r w:rsidRPr="00CC42DD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Спортивно-оздоровительная физическая культура</w:t>
      </w:r>
      <w:r w:rsidRPr="00CC42DD">
        <w:rPr>
          <w:rFonts w:ascii="Times New Roman" w:eastAsia="Times New Roman" w:hAnsi="Times New Roman" w:cs="Times New Roman"/>
          <w:color w:val="000000"/>
          <w:sz w:val="24"/>
          <w:lang w:val="ru-RU"/>
        </w:rPr>
        <w:t>. Гимнастика с основами акробатики. Правила поведения на занятиях гимнастикой и акробатикой. Строевые команды в построении и перестроении в одну шеренгу и колонну по одному; при поворотах направо и налево, стоя на месте и в движении. Передвижение в колонне по одному с равномерной и изменяющейся скоростью движения.</w:t>
      </w:r>
    </w:p>
    <w:p w:rsidR="007A2977" w:rsidRPr="00CC42DD" w:rsidRDefault="003E19E8">
      <w:pPr>
        <w:autoSpaceDE w:val="0"/>
        <w:autoSpaceDN w:val="0"/>
        <w:spacing w:before="70" w:after="0" w:line="271" w:lineRule="auto"/>
        <w:ind w:right="144" w:firstLine="180"/>
        <w:rPr>
          <w:rFonts w:ascii="Times New Roman" w:hAnsi="Times New Roman" w:cs="Times New Roman"/>
          <w:lang w:val="ru-RU"/>
        </w:rPr>
      </w:pPr>
      <w:r w:rsidRPr="00CC42DD">
        <w:rPr>
          <w:rFonts w:ascii="Times New Roman" w:eastAsia="Times New Roman" w:hAnsi="Times New Roman" w:cs="Times New Roman"/>
          <w:color w:val="000000"/>
          <w:sz w:val="24"/>
          <w:lang w:val="ru-RU"/>
        </w:rPr>
        <w:t>Упражнения разминки перед выполнением гимнастических упражнений. Прыжки со скакалкой на двух ногах и поочерёдно на правой и левой ноге на месте. Упражнения с гимнастическим мячом: подбрасывание, перекаты и наклоны с мячом в руках. Танцевальный хороводный шаг, танец галоп.</w:t>
      </w:r>
    </w:p>
    <w:p w:rsidR="007A2977" w:rsidRPr="00CC42DD" w:rsidRDefault="003E19E8">
      <w:pPr>
        <w:autoSpaceDE w:val="0"/>
        <w:autoSpaceDN w:val="0"/>
        <w:spacing w:before="70" w:after="0" w:line="271" w:lineRule="auto"/>
        <w:ind w:right="144" w:firstLine="180"/>
        <w:rPr>
          <w:rFonts w:ascii="Times New Roman" w:hAnsi="Times New Roman" w:cs="Times New Roman"/>
          <w:lang w:val="ru-RU"/>
        </w:rPr>
      </w:pPr>
      <w:r w:rsidRPr="00CC42DD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Лыжная подготовка. Правила поведения на занятиях лыжной подготовкой. Упражнения на лыжах: передвижение </w:t>
      </w:r>
      <w:proofErr w:type="spellStart"/>
      <w:r w:rsidRPr="00CC42DD">
        <w:rPr>
          <w:rFonts w:ascii="Times New Roman" w:eastAsia="Times New Roman" w:hAnsi="Times New Roman" w:cs="Times New Roman"/>
          <w:color w:val="000000"/>
          <w:sz w:val="24"/>
          <w:lang w:val="ru-RU"/>
        </w:rPr>
        <w:t>двухшажным</w:t>
      </w:r>
      <w:proofErr w:type="spellEnd"/>
      <w:r w:rsidRPr="00CC42DD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попеременным ходом; спуск с небольшого склона в основной стойке; торможение лыжными палками на учебной трассе и падением на бок во время спуска.</w:t>
      </w:r>
    </w:p>
    <w:p w:rsidR="007A2977" w:rsidRPr="00CC42DD" w:rsidRDefault="003E19E8">
      <w:pPr>
        <w:autoSpaceDE w:val="0"/>
        <w:autoSpaceDN w:val="0"/>
        <w:spacing w:before="70" w:after="0"/>
        <w:ind w:right="288" w:firstLine="180"/>
        <w:rPr>
          <w:rFonts w:ascii="Times New Roman" w:hAnsi="Times New Roman" w:cs="Times New Roman"/>
          <w:lang w:val="ru-RU"/>
        </w:rPr>
      </w:pPr>
      <w:r w:rsidRPr="00CC42DD">
        <w:rPr>
          <w:rFonts w:ascii="Times New Roman" w:eastAsia="Times New Roman" w:hAnsi="Times New Roman" w:cs="Times New Roman"/>
          <w:color w:val="000000"/>
          <w:sz w:val="24"/>
          <w:lang w:val="ru-RU"/>
        </w:rPr>
        <w:t>Лёгкая атлетика. Правила поведения на занятиях лёгкой атлетикой. Броски малого мяча в неподвижную мишень разными способами из положения стоя, сидя и лёжа. Разнообразные сложно-координированные прыжки толчком одной ногой и двумя ногами с места, в движении в разных направлениях, с разной амплитудой и траекторией полёта. Прыжок в высоту с прямого разбега.</w:t>
      </w:r>
    </w:p>
    <w:p w:rsidR="007A2977" w:rsidRPr="00CC42DD" w:rsidRDefault="003E19E8">
      <w:pPr>
        <w:autoSpaceDE w:val="0"/>
        <w:autoSpaceDN w:val="0"/>
        <w:spacing w:before="70" w:after="0" w:line="271" w:lineRule="auto"/>
        <w:ind w:right="576"/>
        <w:rPr>
          <w:rFonts w:ascii="Times New Roman" w:hAnsi="Times New Roman" w:cs="Times New Roman"/>
          <w:lang w:val="ru-RU"/>
        </w:rPr>
      </w:pPr>
      <w:r w:rsidRPr="00CC42DD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Ходьба по гимнастической скамейке с изменением скорости и направления движения. Беговые сложно-координационные упражнения: ускорения из разных исходных положений; змейкой; по кругу; </w:t>
      </w:r>
      <w:proofErr w:type="spellStart"/>
      <w:r w:rsidRPr="00CC42DD">
        <w:rPr>
          <w:rFonts w:ascii="Times New Roman" w:eastAsia="Times New Roman" w:hAnsi="Times New Roman" w:cs="Times New Roman"/>
          <w:color w:val="000000"/>
          <w:sz w:val="24"/>
          <w:lang w:val="ru-RU"/>
        </w:rPr>
        <w:t>обеганием</w:t>
      </w:r>
      <w:proofErr w:type="spellEnd"/>
      <w:r w:rsidRPr="00CC42DD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предметов; с преодолением небольших препятствий.</w:t>
      </w:r>
    </w:p>
    <w:p w:rsidR="007A2977" w:rsidRPr="00CC42DD" w:rsidRDefault="003E19E8">
      <w:pPr>
        <w:tabs>
          <w:tab w:val="left" w:pos="180"/>
        </w:tabs>
        <w:autoSpaceDE w:val="0"/>
        <w:autoSpaceDN w:val="0"/>
        <w:spacing w:before="70" w:after="0" w:line="271" w:lineRule="auto"/>
        <w:rPr>
          <w:rFonts w:ascii="Times New Roman" w:hAnsi="Times New Roman" w:cs="Times New Roman"/>
          <w:lang w:val="ru-RU"/>
        </w:rPr>
      </w:pPr>
      <w:r w:rsidRPr="00CC42DD">
        <w:rPr>
          <w:rFonts w:ascii="Times New Roman" w:hAnsi="Times New Roman" w:cs="Times New Roman"/>
          <w:lang w:val="ru-RU"/>
        </w:rPr>
        <w:tab/>
      </w:r>
      <w:r w:rsidRPr="00CC42DD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Подвижные игры. Подвижные игры с техническими приёмами спортивных игр (баскетбол, футбол). </w:t>
      </w:r>
      <w:r w:rsidRPr="00CC42DD">
        <w:rPr>
          <w:rFonts w:ascii="Times New Roman" w:hAnsi="Times New Roman" w:cs="Times New Roman"/>
          <w:lang w:val="ru-RU"/>
        </w:rPr>
        <w:tab/>
      </w:r>
      <w:proofErr w:type="spellStart"/>
      <w:r w:rsidRPr="00CC42DD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Прикладно</w:t>
      </w:r>
      <w:proofErr w:type="spellEnd"/>
      <w:r w:rsidRPr="00CC42DD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-ориентированная физическая культура</w:t>
      </w:r>
      <w:r w:rsidRPr="00CC42DD">
        <w:rPr>
          <w:rFonts w:ascii="Times New Roman" w:eastAsia="Times New Roman" w:hAnsi="Times New Roman" w:cs="Times New Roman"/>
          <w:color w:val="000000"/>
          <w:sz w:val="24"/>
          <w:lang w:val="ru-RU"/>
        </w:rPr>
        <w:t>. Подготовка к соревнованиям по комплексу ГТО. Развитие основных физических качеств средствами подвижных и спортивных игр.</w:t>
      </w:r>
    </w:p>
    <w:p w:rsidR="007A2977" w:rsidRPr="00CC42DD" w:rsidRDefault="007A2977">
      <w:pPr>
        <w:rPr>
          <w:rFonts w:ascii="Times New Roman" w:hAnsi="Times New Roman" w:cs="Times New Roman"/>
          <w:lang w:val="ru-RU"/>
        </w:rPr>
        <w:sectPr w:rsidR="007A2977" w:rsidRPr="00CC42DD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7A2977" w:rsidRPr="00CC42DD" w:rsidRDefault="007A2977">
      <w:pPr>
        <w:autoSpaceDE w:val="0"/>
        <w:autoSpaceDN w:val="0"/>
        <w:spacing w:after="78" w:line="220" w:lineRule="exact"/>
        <w:rPr>
          <w:rFonts w:ascii="Times New Roman" w:hAnsi="Times New Roman" w:cs="Times New Roman"/>
          <w:lang w:val="ru-RU"/>
        </w:rPr>
      </w:pPr>
    </w:p>
    <w:p w:rsidR="007A2977" w:rsidRPr="00CC42DD" w:rsidRDefault="003E19E8">
      <w:pPr>
        <w:autoSpaceDE w:val="0"/>
        <w:autoSpaceDN w:val="0"/>
        <w:spacing w:after="0" w:line="230" w:lineRule="auto"/>
        <w:rPr>
          <w:rFonts w:ascii="Times New Roman" w:hAnsi="Times New Roman" w:cs="Times New Roman"/>
          <w:lang w:val="ru-RU"/>
        </w:rPr>
      </w:pPr>
      <w:r w:rsidRPr="00CC42DD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7A2977" w:rsidRPr="00CC42DD" w:rsidRDefault="003E19E8">
      <w:pPr>
        <w:autoSpaceDE w:val="0"/>
        <w:autoSpaceDN w:val="0"/>
        <w:spacing w:before="346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CC42DD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Личностные результаты</w:t>
      </w:r>
    </w:p>
    <w:p w:rsidR="007A2977" w:rsidRPr="00CC42DD" w:rsidRDefault="003E19E8">
      <w:pPr>
        <w:tabs>
          <w:tab w:val="left" w:pos="180"/>
        </w:tabs>
        <w:autoSpaceDE w:val="0"/>
        <w:autoSpaceDN w:val="0"/>
        <w:spacing w:before="190" w:after="0" w:line="283" w:lineRule="auto"/>
        <w:rPr>
          <w:rFonts w:ascii="Times New Roman" w:hAnsi="Times New Roman" w:cs="Times New Roman"/>
          <w:lang w:val="ru-RU"/>
        </w:rPr>
      </w:pPr>
      <w:r w:rsidRPr="00CC42DD">
        <w:rPr>
          <w:rFonts w:ascii="Times New Roman" w:hAnsi="Times New Roman" w:cs="Times New Roman"/>
          <w:lang w:val="ru-RU"/>
        </w:rPr>
        <w:tab/>
      </w:r>
      <w:r w:rsidRPr="00CC42DD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Личностные результаты освоения учебного предмета «Физическая культура» на уровне начального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 </w:t>
      </w:r>
      <w:r w:rsidRPr="00CC42DD">
        <w:rPr>
          <w:rFonts w:ascii="Times New Roman" w:hAnsi="Times New Roman" w:cs="Times New Roman"/>
          <w:lang w:val="ru-RU"/>
        </w:rPr>
        <w:tab/>
      </w:r>
      <w:r w:rsidRPr="00CC42DD">
        <w:rPr>
          <w:rFonts w:ascii="Times New Roman" w:eastAsia="Times New Roman" w:hAnsi="Times New Roman" w:cs="Times New Roman"/>
          <w:color w:val="000000"/>
          <w:sz w:val="24"/>
          <w:lang w:val="ru-RU"/>
        </w:rPr>
        <w:t>Личностные результаты должны отражать готовность обучающихся руководствоваться ценностями и приобретение первоначального опыта деятельности на их основе:</w:t>
      </w:r>
    </w:p>
    <w:p w:rsidR="007A2977" w:rsidRPr="00CC42DD" w:rsidRDefault="003E19E8">
      <w:pPr>
        <w:autoSpaceDE w:val="0"/>
        <w:autoSpaceDN w:val="0"/>
        <w:spacing w:before="180" w:after="0" w:line="262" w:lineRule="auto"/>
        <w:ind w:left="420" w:right="432"/>
        <w:rPr>
          <w:rFonts w:ascii="Times New Roman" w:hAnsi="Times New Roman" w:cs="Times New Roman"/>
          <w:lang w:val="ru-RU"/>
        </w:rPr>
      </w:pPr>
      <w:r w:rsidRPr="00CC42DD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</w:t>
      </w:r>
    </w:p>
    <w:p w:rsidR="007A2977" w:rsidRPr="00CC42DD" w:rsidRDefault="003E19E8">
      <w:pPr>
        <w:autoSpaceDE w:val="0"/>
        <w:autoSpaceDN w:val="0"/>
        <w:spacing w:before="238" w:after="0" w:line="262" w:lineRule="auto"/>
        <w:ind w:left="420" w:right="144"/>
        <w:rPr>
          <w:rFonts w:ascii="Times New Roman" w:hAnsi="Times New Roman" w:cs="Times New Roman"/>
          <w:lang w:val="ru-RU"/>
        </w:rPr>
      </w:pPr>
      <w:r w:rsidRPr="00CC42DD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формирование нравственно-этических норм поведения и правил межличностного общения во время подвижных игр и спортивных соревнований, выполнения совместных учебных заданий;</w:t>
      </w:r>
    </w:p>
    <w:p w:rsidR="007A2977" w:rsidRPr="00CC42DD" w:rsidRDefault="003E19E8">
      <w:pPr>
        <w:autoSpaceDE w:val="0"/>
        <w:autoSpaceDN w:val="0"/>
        <w:spacing w:before="238" w:after="0" w:line="262" w:lineRule="auto"/>
        <w:ind w:left="420" w:right="1440"/>
        <w:rPr>
          <w:rFonts w:ascii="Times New Roman" w:hAnsi="Times New Roman" w:cs="Times New Roman"/>
          <w:lang w:val="ru-RU"/>
        </w:rPr>
      </w:pPr>
      <w:r w:rsidRPr="00CC42DD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 w:rsidR="007A2977" w:rsidRPr="00CC42DD" w:rsidRDefault="003E19E8">
      <w:pPr>
        <w:autoSpaceDE w:val="0"/>
        <w:autoSpaceDN w:val="0"/>
        <w:spacing w:before="238" w:after="0" w:line="262" w:lineRule="auto"/>
        <w:ind w:left="420" w:right="576"/>
        <w:rPr>
          <w:rFonts w:ascii="Times New Roman" w:hAnsi="Times New Roman" w:cs="Times New Roman"/>
          <w:lang w:val="ru-RU"/>
        </w:rPr>
      </w:pPr>
      <w:r w:rsidRPr="00CC42DD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уважительное отношение к содержанию национальных подвижных игр, этнокультурным формам и видам соревновательной деятельности;</w:t>
      </w:r>
    </w:p>
    <w:p w:rsidR="007A2977" w:rsidRPr="00CC42DD" w:rsidRDefault="003E19E8">
      <w:pPr>
        <w:autoSpaceDE w:val="0"/>
        <w:autoSpaceDN w:val="0"/>
        <w:spacing w:before="238" w:after="0" w:line="262" w:lineRule="auto"/>
        <w:ind w:left="420" w:right="720"/>
        <w:rPr>
          <w:rFonts w:ascii="Times New Roman" w:hAnsi="Times New Roman" w:cs="Times New Roman"/>
          <w:lang w:val="ru-RU"/>
        </w:rPr>
      </w:pPr>
      <w:r w:rsidRPr="00CC42DD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стремление к формированию культуры здоровья, соблюдению правил здорового образа жизни;</w:t>
      </w:r>
    </w:p>
    <w:p w:rsidR="007A2977" w:rsidRPr="00CC42DD" w:rsidRDefault="003E19E8">
      <w:pPr>
        <w:autoSpaceDE w:val="0"/>
        <w:autoSpaceDN w:val="0"/>
        <w:spacing w:before="238" w:after="0" w:line="271" w:lineRule="auto"/>
        <w:ind w:left="420" w:right="144"/>
        <w:rPr>
          <w:rFonts w:ascii="Times New Roman" w:hAnsi="Times New Roman" w:cs="Times New Roman"/>
          <w:lang w:val="ru-RU"/>
        </w:rPr>
      </w:pPr>
      <w:r w:rsidRPr="00CC42DD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проявление 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</w:p>
    <w:p w:rsidR="007A2977" w:rsidRPr="00CC42DD" w:rsidRDefault="003E19E8">
      <w:pPr>
        <w:autoSpaceDE w:val="0"/>
        <w:autoSpaceDN w:val="0"/>
        <w:spacing w:before="298" w:after="0" w:line="230" w:lineRule="auto"/>
        <w:ind w:left="180"/>
        <w:rPr>
          <w:rFonts w:ascii="Times New Roman" w:hAnsi="Times New Roman" w:cs="Times New Roman"/>
          <w:lang w:val="ru-RU"/>
        </w:rPr>
      </w:pPr>
      <w:proofErr w:type="spellStart"/>
      <w:r w:rsidRPr="00CC42DD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Метапредметные</w:t>
      </w:r>
      <w:proofErr w:type="spellEnd"/>
      <w:r w:rsidRPr="00CC42DD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 результаты</w:t>
      </w:r>
    </w:p>
    <w:p w:rsidR="007A2977" w:rsidRPr="00CC42DD" w:rsidRDefault="003E19E8">
      <w:pPr>
        <w:autoSpaceDE w:val="0"/>
        <w:autoSpaceDN w:val="0"/>
        <w:spacing w:before="190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CC42DD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По окончании </w:t>
      </w:r>
      <w:r w:rsidRPr="00CC42DD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второго </w:t>
      </w:r>
      <w:proofErr w:type="gramStart"/>
      <w:r w:rsidRPr="00CC42DD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года обучения</w:t>
      </w:r>
      <w:proofErr w:type="gramEnd"/>
      <w:r w:rsidRPr="00CC42DD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учащиеся научатся:</w:t>
      </w:r>
    </w:p>
    <w:p w:rsidR="007A2977" w:rsidRPr="00CC42DD" w:rsidRDefault="003E19E8">
      <w:pPr>
        <w:autoSpaceDE w:val="0"/>
        <w:autoSpaceDN w:val="0"/>
        <w:spacing w:before="190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CC42DD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познавательные УУД:</w:t>
      </w:r>
    </w:p>
    <w:p w:rsidR="007A2977" w:rsidRPr="00CC42DD" w:rsidRDefault="003E19E8">
      <w:pPr>
        <w:autoSpaceDE w:val="0"/>
        <w:autoSpaceDN w:val="0"/>
        <w:spacing w:before="180" w:after="0" w:line="262" w:lineRule="auto"/>
        <w:ind w:left="420" w:right="144"/>
        <w:rPr>
          <w:rFonts w:ascii="Times New Roman" w:hAnsi="Times New Roman" w:cs="Times New Roman"/>
          <w:lang w:val="ru-RU"/>
        </w:rPr>
      </w:pPr>
      <w:r w:rsidRPr="00CC42DD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характеризовать понятие «физические качества», называть физические качества и определять их отличительные признаки;</w:t>
      </w:r>
    </w:p>
    <w:p w:rsidR="007A2977" w:rsidRPr="00CC42DD" w:rsidRDefault="003E19E8">
      <w:pPr>
        <w:autoSpaceDE w:val="0"/>
        <w:autoSpaceDN w:val="0"/>
        <w:spacing w:before="240" w:after="0" w:line="230" w:lineRule="auto"/>
        <w:ind w:left="420"/>
        <w:rPr>
          <w:rFonts w:ascii="Times New Roman" w:hAnsi="Times New Roman" w:cs="Times New Roman"/>
          <w:lang w:val="ru-RU"/>
        </w:rPr>
      </w:pPr>
      <w:r w:rsidRPr="00CC42DD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понимать связь между закаливающими процедурами и укреплением здоровья;</w:t>
      </w:r>
    </w:p>
    <w:p w:rsidR="007A2977" w:rsidRPr="00CC42DD" w:rsidRDefault="003E19E8">
      <w:pPr>
        <w:autoSpaceDE w:val="0"/>
        <w:autoSpaceDN w:val="0"/>
        <w:spacing w:before="238" w:after="0" w:line="262" w:lineRule="auto"/>
        <w:ind w:left="420" w:right="576"/>
        <w:rPr>
          <w:rFonts w:ascii="Times New Roman" w:hAnsi="Times New Roman" w:cs="Times New Roman"/>
          <w:lang w:val="ru-RU"/>
        </w:rPr>
      </w:pPr>
      <w:r w:rsidRPr="00CC42DD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выявлять отличительные признаки упражнений на развитие разных физических качеств, приводить примеры и демонстрировать их выполнение;</w:t>
      </w:r>
    </w:p>
    <w:p w:rsidR="007A2977" w:rsidRPr="00CC42DD" w:rsidRDefault="003E19E8">
      <w:pPr>
        <w:autoSpaceDE w:val="0"/>
        <w:autoSpaceDN w:val="0"/>
        <w:spacing w:before="238" w:after="0" w:line="271" w:lineRule="auto"/>
        <w:ind w:left="420" w:right="576"/>
        <w:rPr>
          <w:rFonts w:ascii="Times New Roman" w:hAnsi="Times New Roman" w:cs="Times New Roman"/>
          <w:lang w:val="ru-RU"/>
        </w:rPr>
      </w:pPr>
      <w:r w:rsidRPr="00CC42DD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обобщать знания, полученные в практической деятельности, составлять индивидуальные комплексы упражнений физкультминуток и утренней зарядки, упражнений на профилактику нарушения осанки;</w:t>
      </w:r>
    </w:p>
    <w:p w:rsidR="007A2977" w:rsidRPr="00CC42DD" w:rsidRDefault="003E19E8">
      <w:pPr>
        <w:autoSpaceDE w:val="0"/>
        <w:autoSpaceDN w:val="0"/>
        <w:spacing w:before="238" w:after="0" w:line="262" w:lineRule="auto"/>
        <w:ind w:left="420" w:right="144"/>
        <w:rPr>
          <w:rFonts w:ascii="Times New Roman" w:hAnsi="Times New Roman" w:cs="Times New Roman"/>
          <w:lang w:val="ru-RU"/>
        </w:rPr>
      </w:pPr>
      <w:r w:rsidRPr="00CC42DD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вести наблюдения за изменениями показателей физического развития и физических качеств, проводить процедуры их измерения;</w:t>
      </w:r>
    </w:p>
    <w:p w:rsidR="007A2977" w:rsidRPr="00CC42DD" w:rsidRDefault="003E19E8">
      <w:pPr>
        <w:autoSpaceDE w:val="0"/>
        <w:autoSpaceDN w:val="0"/>
        <w:spacing w:before="298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CC42DD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коммуникативные УУД:</w:t>
      </w:r>
    </w:p>
    <w:p w:rsidR="007A2977" w:rsidRPr="00CC42DD" w:rsidRDefault="003E19E8">
      <w:pPr>
        <w:autoSpaceDE w:val="0"/>
        <w:autoSpaceDN w:val="0"/>
        <w:spacing w:before="178" w:after="0" w:line="262" w:lineRule="auto"/>
        <w:ind w:left="420" w:right="288"/>
        <w:rPr>
          <w:rFonts w:ascii="Times New Roman" w:hAnsi="Times New Roman" w:cs="Times New Roman"/>
          <w:lang w:val="ru-RU"/>
        </w:rPr>
      </w:pPr>
      <w:r w:rsidRPr="00CC42DD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объяснять назначение упражнений утренней зарядки, приводить соответствующие примеры её положительного влияния на организм школьников (в пределах изученного);</w:t>
      </w:r>
    </w:p>
    <w:p w:rsidR="007A2977" w:rsidRPr="00CC42DD" w:rsidRDefault="007A2977">
      <w:pPr>
        <w:rPr>
          <w:rFonts w:ascii="Times New Roman" w:hAnsi="Times New Roman" w:cs="Times New Roman"/>
          <w:lang w:val="ru-RU"/>
        </w:rPr>
        <w:sectPr w:rsidR="007A2977" w:rsidRPr="00CC42DD">
          <w:pgSz w:w="11900" w:h="16840"/>
          <w:pgMar w:top="298" w:right="650" w:bottom="30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7A2977" w:rsidRPr="00CC42DD" w:rsidRDefault="007A2977">
      <w:pPr>
        <w:autoSpaceDE w:val="0"/>
        <w:autoSpaceDN w:val="0"/>
        <w:spacing w:after="162" w:line="220" w:lineRule="exact"/>
        <w:rPr>
          <w:rFonts w:ascii="Times New Roman" w:hAnsi="Times New Roman" w:cs="Times New Roman"/>
          <w:lang w:val="ru-RU"/>
        </w:rPr>
      </w:pPr>
    </w:p>
    <w:p w:rsidR="007A2977" w:rsidRPr="00CC42DD" w:rsidRDefault="003E19E8">
      <w:pPr>
        <w:autoSpaceDE w:val="0"/>
        <w:autoSpaceDN w:val="0"/>
        <w:spacing w:after="0" w:line="262" w:lineRule="auto"/>
        <w:ind w:left="240" w:right="720"/>
        <w:rPr>
          <w:rFonts w:ascii="Times New Roman" w:hAnsi="Times New Roman" w:cs="Times New Roman"/>
          <w:lang w:val="ru-RU"/>
        </w:rPr>
      </w:pPr>
      <w:r w:rsidRPr="00CC42DD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исполнять роль капитана и судьи в подвижных играх, аргументированно высказывать суждения о своих действиях и принятых решениях;</w:t>
      </w:r>
    </w:p>
    <w:p w:rsidR="007A2977" w:rsidRPr="00CC42DD" w:rsidRDefault="003E19E8">
      <w:pPr>
        <w:autoSpaceDE w:val="0"/>
        <w:autoSpaceDN w:val="0"/>
        <w:spacing w:before="238" w:after="0" w:line="271" w:lineRule="auto"/>
        <w:ind w:left="240" w:right="576"/>
        <w:rPr>
          <w:rFonts w:ascii="Times New Roman" w:hAnsi="Times New Roman" w:cs="Times New Roman"/>
          <w:lang w:val="ru-RU"/>
        </w:rPr>
      </w:pPr>
      <w:r w:rsidRPr="00CC42DD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делать небольшие сообщения по истории возникновения подвижных игр и спортивных соревнований, планированию режима дня, способам измерения показателей физического развития и физической подготовленности;</w:t>
      </w:r>
    </w:p>
    <w:p w:rsidR="007A2977" w:rsidRPr="00CC42DD" w:rsidRDefault="003E19E8">
      <w:pPr>
        <w:autoSpaceDE w:val="0"/>
        <w:autoSpaceDN w:val="0"/>
        <w:spacing w:before="298" w:after="0" w:line="230" w:lineRule="auto"/>
        <w:rPr>
          <w:rFonts w:ascii="Times New Roman" w:hAnsi="Times New Roman" w:cs="Times New Roman"/>
          <w:lang w:val="ru-RU"/>
        </w:rPr>
      </w:pPr>
      <w:r w:rsidRPr="00CC42DD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регулятивные УУД:</w:t>
      </w:r>
    </w:p>
    <w:p w:rsidR="007A2977" w:rsidRPr="00CC42DD" w:rsidRDefault="003E19E8">
      <w:pPr>
        <w:autoSpaceDE w:val="0"/>
        <w:autoSpaceDN w:val="0"/>
        <w:spacing w:before="178" w:after="0" w:line="271" w:lineRule="auto"/>
        <w:ind w:left="240" w:right="432"/>
        <w:rPr>
          <w:rFonts w:ascii="Times New Roman" w:hAnsi="Times New Roman" w:cs="Times New Roman"/>
          <w:lang w:val="ru-RU"/>
        </w:rPr>
      </w:pPr>
      <w:r w:rsidRPr="00CC42DD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соблюдать правила поведения на уроках физической культуры с учётом их учебного содержания, находить в них различия (легкоатлетические, гимнастические и игровые уроки, занятия лыжной и плавательной подготовкой);</w:t>
      </w:r>
    </w:p>
    <w:p w:rsidR="007A2977" w:rsidRPr="00CC42DD" w:rsidRDefault="003E19E8">
      <w:pPr>
        <w:autoSpaceDE w:val="0"/>
        <w:autoSpaceDN w:val="0"/>
        <w:spacing w:before="240" w:after="0" w:line="262" w:lineRule="auto"/>
        <w:ind w:left="240" w:right="720"/>
        <w:rPr>
          <w:rFonts w:ascii="Times New Roman" w:hAnsi="Times New Roman" w:cs="Times New Roman"/>
          <w:lang w:val="ru-RU"/>
        </w:rPr>
      </w:pPr>
      <w:r w:rsidRPr="00CC42DD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выполнять учебные задания по освоению новых физических упражнений и развитию физических качеств в соответствии с указаниями и замечаниями учителя;</w:t>
      </w:r>
    </w:p>
    <w:p w:rsidR="007A2977" w:rsidRPr="00CC42DD" w:rsidRDefault="003E19E8">
      <w:pPr>
        <w:autoSpaceDE w:val="0"/>
        <w:autoSpaceDN w:val="0"/>
        <w:spacing w:before="238" w:after="0" w:line="262" w:lineRule="auto"/>
        <w:ind w:left="240" w:right="288"/>
        <w:rPr>
          <w:rFonts w:ascii="Times New Roman" w:hAnsi="Times New Roman" w:cs="Times New Roman"/>
          <w:lang w:val="ru-RU"/>
        </w:rPr>
      </w:pPr>
      <w:r w:rsidRPr="00CC42DD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взаимодействовать со сверстниками в процессе выполнения учебных заданий, соблюдать культуру общения и уважительного обращения к другим учащимся;</w:t>
      </w:r>
    </w:p>
    <w:p w:rsidR="007A2977" w:rsidRPr="00CC42DD" w:rsidRDefault="003E19E8">
      <w:pPr>
        <w:autoSpaceDE w:val="0"/>
        <w:autoSpaceDN w:val="0"/>
        <w:spacing w:before="238" w:after="0" w:line="262" w:lineRule="auto"/>
        <w:ind w:left="240" w:right="144"/>
        <w:rPr>
          <w:rFonts w:ascii="Times New Roman" w:hAnsi="Times New Roman" w:cs="Times New Roman"/>
          <w:lang w:val="ru-RU"/>
        </w:rPr>
      </w:pPr>
      <w:r w:rsidRPr="00CC42DD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контролировать соответствие двигательных действий правилам подвижных игр, проявлять эмоциональную сдержанность при возникновении ошибок.</w:t>
      </w:r>
    </w:p>
    <w:p w:rsidR="007A2977" w:rsidRPr="00CC42DD" w:rsidRDefault="003E19E8">
      <w:pPr>
        <w:autoSpaceDE w:val="0"/>
        <w:autoSpaceDN w:val="0"/>
        <w:spacing w:before="298" w:after="0" w:line="230" w:lineRule="auto"/>
        <w:rPr>
          <w:rFonts w:ascii="Times New Roman" w:hAnsi="Times New Roman" w:cs="Times New Roman"/>
          <w:lang w:val="ru-RU"/>
        </w:rPr>
      </w:pPr>
      <w:r w:rsidRPr="00CC42DD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Предметные результаты</w:t>
      </w:r>
    </w:p>
    <w:p w:rsidR="007A2977" w:rsidRPr="00CC42DD" w:rsidRDefault="003E19E8">
      <w:pPr>
        <w:autoSpaceDE w:val="0"/>
        <w:autoSpaceDN w:val="0"/>
        <w:spacing w:before="190" w:after="0" w:line="230" w:lineRule="auto"/>
        <w:rPr>
          <w:rFonts w:ascii="Times New Roman" w:hAnsi="Times New Roman" w:cs="Times New Roman"/>
          <w:lang w:val="ru-RU"/>
        </w:rPr>
      </w:pPr>
      <w:r w:rsidRPr="00CC42DD">
        <w:rPr>
          <w:rFonts w:ascii="Times New Roman" w:eastAsia="Times New Roman" w:hAnsi="Times New Roman" w:cs="Times New Roman"/>
          <w:color w:val="000000"/>
          <w:sz w:val="24"/>
          <w:lang w:val="ru-RU"/>
        </w:rPr>
        <w:t>К концу обучения во втором классе обучающийся научится:</w:t>
      </w:r>
    </w:p>
    <w:p w:rsidR="007A2977" w:rsidRPr="00CC42DD" w:rsidRDefault="003E19E8">
      <w:pPr>
        <w:autoSpaceDE w:val="0"/>
        <w:autoSpaceDN w:val="0"/>
        <w:spacing w:before="178" w:after="0" w:line="262" w:lineRule="auto"/>
        <w:ind w:left="240"/>
        <w:rPr>
          <w:rFonts w:ascii="Times New Roman" w:hAnsi="Times New Roman" w:cs="Times New Roman"/>
          <w:lang w:val="ru-RU"/>
        </w:rPr>
      </w:pPr>
      <w:r w:rsidRPr="00CC42DD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демонстрировать примеры основных физических качеств и высказывать своё суждение об их связи с укреплением здоровья и физическим развитием;</w:t>
      </w:r>
    </w:p>
    <w:p w:rsidR="007A2977" w:rsidRPr="00CC42DD" w:rsidRDefault="003E19E8">
      <w:pPr>
        <w:autoSpaceDE w:val="0"/>
        <w:autoSpaceDN w:val="0"/>
        <w:spacing w:before="238" w:after="0" w:line="262" w:lineRule="auto"/>
        <w:ind w:left="240" w:right="576"/>
        <w:rPr>
          <w:rFonts w:ascii="Times New Roman" w:hAnsi="Times New Roman" w:cs="Times New Roman"/>
          <w:lang w:val="ru-RU"/>
        </w:rPr>
      </w:pPr>
      <w:r w:rsidRPr="00CC42DD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измерять показатели длины и массы тела, физических качеств с помощью специальных тестовых упражнений, вести наблюдения за их изменениями;</w:t>
      </w:r>
    </w:p>
    <w:p w:rsidR="007A2977" w:rsidRPr="00CC42DD" w:rsidRDefault="003E19E8">
      <w:pPr>
        <w:autoSpaceDE w:val="0"/>
        <w:autoSpaceDN w:val="0"/>
        <w:spacing w:before="238" w:after="0" w:line="271" w:lineRule="auto"/>
        <w:ind w:left="240" w:right="432"/>
        <w:rPr>
          <w:rFonts w:ascii="Times New Roman" w:hAnsi="Times New Roman" w:cs="Times New Roman"/>
          <w:lang w:val="ru-RU"/>
        </w:rPr>
      </w:pPr>
      <w:r w:rsidRPr="00CC42DD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выполнять броски малого (теннисного) мяча в мишень из разных исходных положений и разными способами, демонстрировать упражнения в подбрасывании гимнастического мяча правой и левой рукой, перебрасывании его с руки на руку, перекатыванию;</w:t>
      </w:r>
    </w:p>
    <w:p w:rsidR="007A2977" w:rsidRPr="00CC42DD" w:rsidRDefault="003E19E8">
      <w:pPr>
        <w:autoSpaceDE w:val="0"/>
        <w:autoSpaceDN w:val="0"/>
        <w:spacing w:before="238" w:after="0" w:line="230" w:lineRule="auto"/>
        <w:ind w:left="240"/>
        <w:rPr>
          <w:rFonts w:ascii="Times New Roman" w:hAnsi="Times New Roman" w:cs="Times New Roman"/>
          <w:lang w:val="ru-RU"/>
        </w:rPr>
      </w:pPr>
      <w:r w:rsidRPr="00CC42DD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демонстрировать танцевальный хороводный шаг в совместном передвижении;</w:t>
      </w:r>
    </w:p>
    <w:p w:rsidR="007A2977" w:rsidRPr="00CC42DD" w:rsidRDefault="003E19E8">
      <w:pPr>
        <w:autoSpaceDE w:val="0"/>
        <w:autoSpaceDN w:val="0"/>
        <w:spacing w:before="240" w:after="0" w:line="262" w:lineRule="auto"/>
        <w:ind w:left="240" w:right="288"/>
        <w:rPr>
          <w:rFonts w:ascii="Times New Roman" w:hAnsi="Times New Roman" w:cs="Times New Roman"/>
          <w:lang w:val="ru-RU"/>
        </w:rPr>
      </w:pPr>
      <w:r w:rsidRPr="00CC42DD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выполнять прыжки по разметкам на разное расстояние и с разной амплитудой; в высоту с прямого разбега;</w:t>
      </w:r>
    </w:p>
    <w:p w:rsidR="007A2977" w:rsidRPr="00CC42DD" w:rsidRDefault="003E19E8">
      <w:pPr>
        <w:autoSpaceDE w:val="0"/>
        <w:autoSpaceDN w:val="0"/>
        <w:spacing w:before="238" w:after="0" w:line="262" w:lineRule="auto"/>
        <w:ind w:left="240" w:right="288"/>
        <w:rPr>
          <w:rFonts w:ascii="Times New Roman" w:hAnsi="Times New Roman" w:cs="Times New Roman"/>
          <w:lang w:val="ru-RU"/>
        </w:rPr>
      </w:pPr>
      <w:r w:rsidRPr="00CC42DD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передвигаться на лыжах </w:t>
      </w:r>
      <w:proofErr w:type="spellStart"/>
      <w:r w:rsidRPr="00CC42DD">
        <w:rPr>
          <w:rFonts w:ascii="Times New Roman" w:eastAsia="Times New Roman" w:hAnsi="Times New Roman" w:cs="Times New Roman"/>
          <w:color w:val="000000"/>
          <w:sz w:val="24"/>
          <w:lang w:val="ru-RU"/>
        </w:rPr>
        <w:t>двухшажным</w:t>
      </w:r>
      <w:proofErr w:type="spellEnd"/>
      <w:r w:rsidRPr="00CC42DD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переменным ходом; спускаться с пологого склона и тормозить падением;</w:t>
      </w:r>
    </w:p>
    <w:p w:rsidR="007A2977" w:rsidRPr="00CC42DD" w:rsidRDefault="003E19E8">
      <w:pPr>
        <w:autoSpaceDE w:val="0"/>
        <w:autoSpaceDN w:val="0"/>
        <w:spacing w:before="238" w:after="0" w:line="262" w:lineRule="auto"/>
        <w:ind w:left="240" w:right="432"/>
        <w:rPr>
          <w:rFonts w:ascii="Times New Roman" w:hAnsi="Times New Roman" w:cs="Times New Roman"/>
          <w:lang w:val="ru-RU"/>
        </w:rPr>
      </w:pPr>
      <w:r w:rsidRPr="00CC42DD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организовывать и играть в подвижные игры на развитие основных физических качеств, с использованием технических приёмов из спортивных игр;</w:t>
      </w:r>
    </w:p>
    <w:p w:rsidR="007A2977" w:rsidRPr="00784A96" w:rsidRDefault="003E19E8">
      <w:pPr>
        <w:autoSpaceDE w:val="0"/>
        <w:autoSpaceDN w:val="0"/>
        <w:spacing w:before="238" w:after="0" w:line="230" w:lineRule="auto"/>
        <w:ind w:left="240"/>
        <w:rPr>
          <w:rFonts w:ascii="Times New Roman" w:hAnsi="Times New Roman" w:cs="Times New Roman"/>
          <w:lang w:val="ru-RU"/>
        </w:rPr>
      </w:pPr>
      <w:r w:rsidRPr="00784A9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выполнять упражнения на развитие физических качеств.</w:t>
      </w:r>
    </w:p>
    <w:p w:rsidR="007A2977" w:rsidRPr="00784A96" w:rsidRDefault="007A2977">
      <w:pPr>
        <w:rPr>
          <w:rFonts w:ascii="Times New Roman" w:hAnsi="Times New Roman" w:cs="Times New Roman"/>
          <w:lang w:val="ru-RU"/>
        </w:rPr>
        <w:sectPr w:rsidR="007A2977" w:rsidRPr="00784A96">
          <w:pgSz w:w="11900" w:h="16840"/>
          <w:pgMar w:top="382" w:right="832" w:bottom="1376" w:left="846" w:header="720" w:footer="720" w:gutter="0"/>
          <w:cols w:space="720" w:equalWidth="0">
            <w:col w:w="10222" w:space="0"/>
          </w:cols>
          <w:docGrid w:linePitch="360"/>
        </w:sectPr>
      </w:pPr>
    </w:p>
    <w:p w:rsidR="007A2977" w:rsidRPr="00784A96" w:rsidRDefault="007A2977">
      <w:pPr>
        <w:autoSpaceDE w:val="0"/>
        <w:autoSpaceDN w:val="0"/>
        <w:spacing w:after="64" w:line="220" w:lineRule="exact"/>
        <w:rPr>
          <w:rFonts w:ascii="Times New Roman" w:hAnsi="Times New Roman" w:cs="Times New Roman"/>
          <w:lang w:val="ru-RU"/>
        </w:rPr>
      </w:pPr>
    </w:p>
    <w:p w:rsidR="007A2977" w:rsidRPr="00784A96" w:rsidRDefault="003E19E8">
      <w:pPr>
        <w:autoSpaceDE w:val="0"/>
        <w:autoSpaceDN w:val="0"/>
        <w:spacing w:after="258" w:line="233" w:lineRule="auto"/>
        <w:rPr>
          <w:rFonts w:ascii="Times New Roman" w:hAnsi="Times New Roman" w:cs="Times New Roman"/>
        </w:rPr>
      </w:pPr>
      <w:r w:rsidRPr="00784A96">
        <w:rPr>
          <w:rFonts w:ascii="Times New Roman" w:eastAsia="Times New Roman" w:hAnsi="Times New Roman" w:cs="Times New Roman"/>
          <w:b/>
          <w:color w:val="000000"/>
          <w:w w:val="101"/>
        </w:rPr>
        <w:t xml:space="preserve">ТЕМАТИЧЕСКОЕ ПЛАНИРОВАНИЕ </w:t>
      </w:r>
    </w:p>
    <w:tbl>
      <w:tblPr>
        <w:tblW w:w="15877" w:type="dxa"/>
        <w:tblInd w:w="-279" w:type="dxa"/>
        <w:tblLayout w:type="fixed"/>
        <w:tblLook w:val="04A0" w:firstRow="1" w:lastRow="0" w:firstColumn="1" w:lastColumn="0" w:noHBand="0" w:noVBand="1"/>
      </w:tblPr>
      <w:tblGrid>
        <w:gridCol w:w="426"/>
        <w:gridCol w:w="4678"/>
        <w:gridCol w:w="567"/>
        <w:gridCol w:w="425"/>
        <w:gridCol w:w="567"/>
        <w:gridCol w:w="5954"/>
        <w:gridCol w:w="1559"/>
        <w:gridCol w:w="1701"/>
      </w:tblGrid>
      <w:tr w:rsidR="00CC42DD" w:rsidRPr="00784A96" w:rsidTr="00F606A0">
        <w:trPr>
          <w:trHeight w:hRule="exact" w:val="348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45" w:lineRule="auto"/>
              <w:ind w:right="144"/>
              <w:jc w:val="center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№</w:t>
            </w:r>
            <w:r w:rsidRPr="00784A96">
              <w:rPr>
                <w:rFonts w:ascii="Times New Roman" w:hAnsi="Times New Roman" w:cs="Times New Roman"/>
              </w:rPr>
              <w:br/>
            </w:r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п/п</w:t>
            </w:r>
          </w:p>
        </w:tc>
        <w:tc>
          <w:tcPr>
            <w:tcW w:w="4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lang w:val="ru-RU"/>
              </w:rPr>
            </w:pPr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>Наименование разделов и тем программы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Количество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 xml:space="preserve"> </w:t>
            </w:r>
            <w:proofErr w:type="spellStart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часов</w:t>
            </w:r>
            <w:proofErr w:type="spellEnd"/>
          </w:p>
        </w:tc>
        <w:tc>
          <w:tcPr>
            <w:tcW w:w="5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Виды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 xml:space="preserve"> </w:t>
            </w:r>
            <w:proofErr w:type="spellStart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деятельности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47" w:lineRule="auto"/>
              <w:ind w:left="72" w:right="288"/>
              <w:rPr>
                <w:rFonts w:ascii="Times New Roman" w:hAnsi="Times New Roman" w:cs="Times New Roman"/>
              </w:rPr>
            </w:pPr>
            <w:proofErr w:type="spellStart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Виды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 xml:space="preserve">, </w:t>
            </w:r>
            <w:r w:rsidRPr="00784A96">
              <w:rPr>
                <w:rFonts w:ascii="Times New Roman" w:hAnsi="Times New Roman" w:cs="Times New Roman"/>
              </w:rPr>
              <w:br/>
            </w:r>
            <w:proofErr w:type="spellStart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формы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 xml:space="preserve"> </w:t>
            </w:r>
            <w:r w:rsidRPr="00784A96">
              <w:rPr>
                <w:rFonts w:ascii="Times New Roman" w:hAnsi="Times New Roman" w:cs="Times New Roman"/>
              </w:rPr>
              <w:br/>
            </w:r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контроля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50" w:lineRule="auto"/>
              <w:ind w:left="72" w:right="576"/>
              <w:rPr>
                <w:rFonts w:ascii="Times New Roman" w:hAnsi="Times New Roman" w:cs="Times New Roman"/>
              </w:rPr>
            </w:pPr>
            <w:proofErr w:type="spellStart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Электронные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 xml:space="preserve"> </w:t>
            </w:r>
            <w:r w:rsidRPr="00784A96">
              <w:rPr>
                <w:rFonts w:ascii="Times New Roman" w:hAnsi="Times New Roman" w:cs="Times New Roman"/>
              </w:rPr>
              <w:br/>
            </w:r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(</w:t>
            </w:r>
            <w:proofErr w:type="spellStart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цифровые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 xml:space="preserve">) </w:t>
            </w:r>
            <w:r w:rsidRPr="00784A96">
              <w:rPr>
                <w:rFonts w:ascii="Times New Roman" w:hAnsi="Times New Roman" w:cs="Times New Roman"/>
              </w:rPr>
              <w:br/>
            </w:r>
            <w:proofErr w:type="spellStart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образовательные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 xml:space="preserve"> </w:t>
            </w:r>
            <w:proofErr w:type="spellStart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ресурсы</w:t>
            </w:r>
            <w:proofErr w:type="spellEnd"/>
          </w:p>
        </w:tc>
      </w:tr>
      <w:tr w:rsidR="00CC42DD" w:rsidRPr="00784A96" w:rsidTr="00F606A0">
        <w:trPr>
          <w:trHeight w:hRule="exact" w:val="576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2DD" w:rsidRPr="00784A96" w:rsidRDefault="00CC4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2DD" w:rsidRPr="00784A96" w:rsidRDefault="00CC4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всего</w:t>
            </w:r>
            <w:proofErr w:type="spellEnd"/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F606A0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b/>
                <w:lang w:val="ru-RU"/>
              </w:rPr>
            </w:pPr>
            <w:r w:rsidRPr="00784A96">
              <w:rPr>
                <w:rFonts w:ascii="Times New Roman" w:hAnsi="Times New Roman" w:cs="Times New Roman"/>
                <w:b/>
                <w:lang w:val="ru-RU"/>
              </w:rPr>
              <w:t>К/р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F606A0" w:rsidP="00F606A0">
            <w:pPr>
              <w:autoSpaceDE w:val="0"/>
              <w:autoSpaceDN w:val="0"/>
              <w:spacing w:before="78" w:after="0" w:line="245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>Пр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>/р</w:t>
            </w:r>
          </w:p>
        </w:tc>
        <w:tc>
          <w:tcPr>
            <w:tcW w:w="5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2DD" w:rsidRPr="00784A96" w:rsidRDefault="00CC4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2DD" w:rsidRPr="00784A96" w:rsidRDefault="00CC4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2DD" w:rsidRPr="00784A96" w:rsidRDefault="00CC42DD">
            <w:pPr>
              <w:rPr>
                <w:rFonts w:ascii="Times New Roman" w:hAnsi="Times New Roman" w:cs="Times New Roman"/>
              </w:rPr>
            </w:pPr>
          </w:p>
        </w:tc>
      </w:tr>
      <w:tr w:rsidR="00CC42DD" w:rsidRPr="00784A96" w:rsidTr="00F606A0">
        <w:trPr>
          <w:trHeight w:val="20"/>
        </w:trPr>
        <w:tc>
          <w:tcPr>
            <w:tcW w:w="42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1.1.</w:t>
            </w:r>
          </w:p>
        </w:tc>
        <w:tc>
          <w:tcPr>
            <w:tcW w:w="467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45" w:lineRule="auto"/>
              <w:ind w:left="72" w:right="288"/>
              <w:rPr>
                <w:rFonts w:ascii="Times New Roman" w:hAnsi="Times New Roman" w:cs="Times New Roman"/>
                <w:lang w:val="ru-RU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Раздел 1.</w:t>
            </w:r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 xml:space="preserve"> Знания о физической культуре История подвижных игр и </w:t>
            </w:r>
            <w:r w:rsidRPr="00784A96">
              <w:rPr>
                <w:rFonts w:ascii="Times New Roman" w:hAnsi="Times New Roman" w:cs="Times New Roman"/>
                <w:lang w:val="ru-RU"/>
              </w:rPr>
              <w:br/>
            </w:r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>соревнований у древних народов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595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обсуждают рассказ учителя о появлении подвижных игр, устанавливают связь подвижных игр с подготовкой к трудовой и военной деятельности, приводят примеры из числа освоенных игр;;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Практическая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proofErr w:type="spellStart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работа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;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https://resh.edu.ru/subject/9/</w:t>
            </w:r>
          </w:p>
        </w:tc>
      </w:tr>
      <w:tr w:rsidR="00CC42DD" w:rsidRPr="00784A96" w:rsidTr="00F606A0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1.2.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Зарождение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 xml:space="preserve"> </w:t>
            </w:r>
            <w:proofErr w:type="spellStart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Олимпийских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 xml:space="preserve"> </w:t>
            </w:r>
            <w:proofErr w:type="spellStart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игр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45" w:lineRule="auto"/>
              <w:ind w:left="72" w:right="576"/>
              <w:rPr>
                <w:rFonts w:ascii="Times New Roman" w:hAnsi="Times New Roman" w:cs="Times New Roman"/>
                <w:lang w:val="ru-RU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обсуждают рассказ учителя, анализируют поступок Геракла как причину проведения спортивных состязаний;;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Практическая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proofErr w:type="spellStart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работа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https://resh.edu.ru/subject/9/</w:t>
            </w:r>
          </w:p>
        </w:tc>
      </w:tr>
      <w:tr w:rsidR="00CC42DD" w:rsidRPr="00784A96" w:rsidTr="00F606A0">
        <w:trPr>
          <w:gridAfter w:val="5"/>
          <w:wAfter w:w="10206" w:type="dxa"/>
          <w:trHeight w:val="20"/>
        </w:trPr>
        <w:tc>
          <w:tcPr>
            <w:tcW w:w="5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Итого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proofErr w:type="spellStart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по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proofErr w:type="spellStart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разделу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2</w:t>
            </w:r>
          </w:p>
        </w:tc>
      </w:tr>
      <w:tr w:rsidR="00CC42DD" w:rsidRPr="00784A96" w:rsidTr="00F606A0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2.1.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 xml:space="preserve">Раздел 2. </w:t>
            </w:r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>Способы самостоятельной деятельности</w:t>
            </w:r>
          </w:p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>Физическое развитие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lang w:val="ru-RU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знакомятся с понятием «физическое развитие» и основными показателями физического развития (длина и масса тела, форма осанки);;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Практическая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proofErr w:type="spellStart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работа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https://resh.edu.ru/subject/9/</w:t>
            </w:r>
          </w:p>
        </w:tc>
      </w:tr>
      <w:tr w:rsidR="00CC42DD" w:rsidRPr="00784A96" w:rsidTr="00F606A0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2.2.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Физические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 xml:space="preserve"> </w:t>
            </w:r>
            <w:proofErr w:type="spellStart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качества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47" w:lineRule="auto"/>
              <w:ind w:left="72" w:right="432"/>
              <w:rPr>
                <w:rFonts w:ascii="Times New Roman" w:hAnsi="Times New Roman" w:cs="Times New Roman"/>
                <w:lang w:val="ru-RU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знакомятся с понятием «физические качества», рассматривают физические качества как способность человека выполнять физические упражнения, жизненно важные двигательные, спортивные и трудовые действия;;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Практическая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proofErr w:type="spellStart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работа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https://resh.edu.ru/subject/9/</w:t>
            </w:r>
          </w:p>
        </w:tc>
      </w:tr>
      <w:tr w:rsidR="00CC42DD" w:rsidRPr="00784A96" w:rsidTr="00F606A0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2.3.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Сила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 xml:space="preserve"> </w:t>
            </w:r>
            <w:proofErr w:type="spellStart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как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 xml:space="preserve"> </w:t>
            </w:r>
            <w:proofErr w:type="spellStart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физическое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 xml:space="preserve"> </w:t>
            </w:r>
            <w:proofErr w:type="spellStart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качество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47" w:lineRule="auto"/>
              <w:ind w:left="72" w:right="288"/>
              <w:rPr>
                <w:rFonts w:ascii="Times New Roman" w:hAnsi="Times New Roman" w:cs="Times New Roman"/>
                <w:lang w:val="ru-RU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знакомятся с понятием «сила», рассматривают силу как физическое качество человека и анализируют факторы, от которых зависит проявление силы (напряжение мышц и скорость их сокращения);;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Практическая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proofErr w:type="spellStart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работа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https://resh.edu.ru/subject/9/</w:t>
            </w:r>
          </w:p>
        </w:tc>
      </w:tr>
      <w:tr w:rsidR="00CC42DD" w:rsidRPr="00784A96" w:rsidTr="00F606A0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2.4.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Быстрота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 xml:space="preserve"> </w:t>
            </w:r>
            <w:proofErr w:type="spellStart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как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 xml:space="preserve"> </w:t>
            </w:r>
            <w:proofErr w:type="spellStart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физическое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 xml:space="preserve"> </w:t>
            </w:r>
            <w:proofErr w:type="spellStart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качество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50" w:lineRule="auto"/>
              <w:ind w:left="72" w:right="288"/>
              <w:rPr>
                <w:rFonts w:ascii="Times New Roman" w:hAnsi="Times New Roman" w:cs="Times New Roman"/>
                <w:lang w:val="ru-RU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знакомятся с понятием «быстрота», рассматривают быстроту как физическое качество человека, анализируют факторы, от которых зависит проявление быстроты (быстрота реакции, скорость движения);;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Практическая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proofErr w:type="spellStart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работа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https://resh.edu.ru/subject/9/</w:t>
            </w:r>
          </w:p>
        </w:tc>
      </w:tr>
      <w:tr w:rsidR="00CC42DD" w:rsidRPr="00784A96" w:rsidTr="00F606A0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2.5.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</w:rPr>
            </w:pPr>
            <w:proofErr w:type="spellStart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Выносливость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 xml:space="preserve"> </w:t>
            </w:r>
            <w:proofErr w:type="spellStart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как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 xml:space="preserve"> </w:t>
            </w:r>
            <w:proofErr w:type="spellStart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физическое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 xml:space="preserve"> </w:t>
            </w:r>
            <w:proofErr w:type="spellStart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качество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0.5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0.5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50" w:lineRule="auto"/>
              <w:ind w:left="72" w:right="432"/>
              <w:rPr>
                <w:rFonts w:ascii="Times New Roman" w:hAnsi="Times New Roman" w:cs="Times New Roman"/>
                <w:lang w:val="ru-RU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знакомятся с понятием «выносливость», рассматривают выносливость как физическое качество человека, анализируют факторы, от которых зависит проявление выносливости (потребление кислорода, лёгочная вентиляция, частота сердечных сокращений);;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Практическая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proofErr w:type="spellStart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работа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https://resh.edu.ru/subject/9/</w:t>
            </w:r>
          </w:p>
        </w:tc>
      </w:tr>
      <w:tr w:rsidR="00CC42DD" w:rsidRPr="00784A96" w:rsidTr="00F606A0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2.6.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Гибкость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 xml:space="preserve"> </w:t>
            </w:r>
            <w:proofErr w:type="spellStart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как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 xml:space="preserve"> </w:t>
            </w:r>
            <w:proofErr w:type="spellStart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физическое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 xml:space="preserve"> </w:t>
            </w:r>
            <w:proofErr w:type="spellStart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качество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0.5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0.5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47" w:lineRule="auto"/>
              <w:ind w:left="72" w:right="288"/>
              <w:rPr>
                <w:rFonts w:ascii="Times New Roman" w:hAnsi="Times New Roman" w:cs="Times New Roman"/>
                <w:lang w:val="ru-RU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знакомятся с понятием «гибкость», рассматривают гибкость как физическое качество человека, анализируют факторы, от которых зависит проявление гибкости (подвижность суставов и эластичность мышц);;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Практическая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proofErr w:type="spellStart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работа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https://resh.edu.ru/subject/9/</w:t>
            </w:r>
          </w:p>
        </w:tc>
      </w:tr>
      <w:tr w:rsidR="00CC42DD" w:rsidRPr="00784A96" w:rsidTr="00F606A0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2.7.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Развитие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 xml:space="preserve"> </w:t>
            </w:r>
            <w:proofErr w:type="spellStart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координации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 xml:space="preserve"> </w:t>
            </w:r>
            <w:proofErr w:type="spellStart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движений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0.5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0.5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47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 xml:space="preserve">знакомятся с понятием «равновесие», рассматривают </w:t>
            </w: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lastRenderedPageBreak/>
              <w:t>равновесие как физическое качество человека, анализируют факторы, от которых зависит проявление равновесия (точность движений, сохранение поз на ограниченной опоре);;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lastRenderedPageBreak/>
              <w:t>Практическая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proofErr w:type="spellStart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lastRenderedPageBreak/>
              <w:t>работа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lastRenderedPageBreak/>
              <w:t>https://resh.edu.ru/s</w:t>
            </w: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lastRenderedPageBreak/>
              <w:t>ubject/9/</w:t>
            </w:r>
          </w:p>
        </w:tc>
      </w:tr>
      <w:tr w:rsidR="00CC42DD" w:rsidRPr="00784A96" w:rsidTr="00F606A0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lastRenderedPageBreak/>
              <w:t>2.8.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>Дневник наблюдений по физической культуре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0.5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0.5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5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знакомятся с образцом таблицы оформления результатов измерения показателей физического развития и физических качеств, обсуждают и уточняют правила её оформления;;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Практическая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proofErr w:type="spellStart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работа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https://resh.edu.ru/subject/9/</w:t>
            </w:r>
          </w:p>
        </w:tc>
      </w:tr>
      <w:tr w:rsidR="00CC42DD" w:rsidRPr="00784A96" w:rsidTr="00F606A0">
        <w:trPr>
          <w:gridAfter w:val="5"/>
          <w:wAfter w:w="10206" w:type="dxa"/>
          <w:trHeight w:hRule="exact" w:val="384"/>
        </w:trPr>
        <w:tc>
          <w:tcPr>
            <w:tcW w:w="5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Итого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proofErr w:type="spellStart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по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proofErr w:type="spellStart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разделу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6</w:t>
            </w:r>
          </w:p>
        </w:tc>
      </w:tr>
    </w:tbl>
    <w:p w:rsidR="007A2977" w:rsidRPr="00784A96" w:rsidRDefault="007A2977">
      <w:pPr>
        <w:autoSpaceDE w:val="0"/>
        <w:autoSpaceDN w:val="0"/>
        <w:spacing w:after="66" w:line="220" w:lineRule="exact"/>
        <w:contextualSpacing/>
        <w:rPr>
          <w:rFonts w:ascii="Times New Roman" w:hAnsi="Times New Roman" w:cs="Times New Roman"/>
          <w:lang w:val="ru-RU"/>
        </w:rPr>
      </w:pPr>
    </w:p>
    <w:tbl>
      <w:tblPr>
        <w:tblW w:w="15877" w:type="dxa"/>
        <w:tblInd w:w="-279" w:type="dxa"/>
        <w:tblLayout w:type="fixed"/>
        <w:tblLook w:val="04A0" w:firstRow="1" w:lastRow="0" w:firstColumn="1" w:lastColumn="0" w:noHBand="0" w:noVBand="1"/>
      </w:tblPr>
      <w:tblGrid>
        <w:gridCol w:w="426"/>
        <w:gridCol w:w="4961"/>
        <w:gridCol w:w="426"/>
        <w:gridCol w:w="425"/>
        <w:gridCol w:w="425"/>
        <w:gridCol w:w="5954"/>
        <w:gridCol w:w="1559"/>
        <w:gridCol w:w="1701"/>
      </w:tblGrid>
      <w:tr w:rsidR="00CC42DD" w:rsidRPr="00784A96" w:rsidTr="00B80B3D">
        <w:trPr>
          <w:trHeight w:val="297"/>
        </w:trPr>
        <w:tc>
          <w:tcPr>
            <w:tcW w:w="158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 w:rsidP="00CC42D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</w:pPr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>ФИЗИЧЕСКОЕ СОВЕРШЕНСТВОВАНИЕ</w:t>
            </w: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 xml:space="preserve"> </w:t>
            </w:r>
          </w:p>
        </w:tc>
      </w:tr>
      <w:tr w:rsidR="00CC42DD" w:rsidRPr="00784A96" w:rsidTr="00B80B3D">
        <w:trPr>
          <w:trHeight w:val="20"/>
        </w:trPr>
        <w:tc>
          <w:tcPr>
            <w:tcW w:w="158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 w:rsidP="00CC42DD">
            <w:pPr>
              <w:autoSpaceDE w:val="0"/>
              <w:autoSpaceDN w:val="0"/>
              <w:spacing w:before="78" w:after="0" w:line="230" w:lineRule="auto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Раздел 3.</w:t>
            </w:r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 xml:space="preserve"> Оздоровительная физическая культура</w:t>
            </w:r>
          </w:p>
        </w:tc>
      </w:tr>
      <w:tr w:rsidR="00CC42DD" w:rsidRPr="00784A96" w:rsidTr="00B80B3D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3.1.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>Закаливание организма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lang w:val="ru-RU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знакомятся с влиянием закаливания при помощи обтирания на укрепление здоровья, с правилами проведения закаливающей процедуры;;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Практическая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proofErr w:type="spellStart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работа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https://resh.edu.ru/subject/9/</w:t>
            </w:r>
          </w:p>
        </w:tc>
      </w:tr>
      <w:tr w:rsidR="00CC42DD" w:rsidRPr="00784A96" w:rsidTr="00B80B3D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3.2.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Утренняя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 xml:space="preserve"> </w:t>
            </w:r>
            <w:proofErr w:type="spellStart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зарядка</w:t>
            </w:r>
            <w:proofErr w:type="spellEnd"/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0.5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0.5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наблюдают за образцом выполнения упражнений учителем, уточняют правила и последовательность выполнения упражнений комплекса;;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Практическая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proofErr w:type="spellStart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работа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https://resh.edu.ru/subject/9/</w:t>
            </w:r>
          </w:p>
        </w:tc>
      </w:tr>
      <w:tr w:rsidR="00CC42DD" w:rsidRPr="00784A96" w:rsidTr="00B80B3D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3.3.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lang w:val="ru-RU"/>
              </w:rPr>
            </w:pPr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>Составление индивидуальных комплексов утренней зарядки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0.5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0.5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52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составляют индивидуальный комплекс утренней зарядки по правилам из предлагаемых упражнений, определяют их последовательности и дозировки (упражнения на пробуждение мышц; усиление дыхания и кровообращения; включение в работу мышц рук, туловища, спины, живота и ног; восстановление дыхания);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Практическая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proofErr w:type="spellStart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работа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https://resh.edu.ru/subject/9/</w:t>
            </w:r>
          </w:p>
        </w:tc>
      </w:tr>
      <w:tr w:rsidR="00CC42DD" w:rsidRPr="00784A96" w:rsidTr="00B80B3D">
        <w:trPr>
          <w:trHeight w:val="20"/>
        </w:trPr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Итого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proofErr w:type="spellStart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по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proofErr w:type="spellStart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разделу</w:t>
            </w:r>
            <w:proofErr w:type="spellEnd"/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rPr>
                <w:rFonts w:ascii="Times New Roman" w:hAnsi="Times New Roman" w:cs="Times New Roman"/>
              </w:rPr>
            </w:pPr>
          </w:p>
        </w:tc>
      </w:tr>
      <w:tr w:rsidR="00CC42DD" w:rsidRPr="004E06D7" w:rsidTr="00B80B3D">
        <w:trPr>
          <w:trHeight w:val="20"/>
        </w:trPr>
        <w:tc>
          <w:tcPr>
            <w:tcW w:w="158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 w:rsidP="00CC42DD">
            <w:pPr>
              <w:autoSpaceDE w:val="0"/>
              <w:autoSpaceDN w:val="0"/>
              <w:spacing w:before="76" w:after="0" w:line="233" w:lineRule="auto"/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Раздел 4.</w:t>
            </w:r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 xml:space="preserve"> Спортивно-оздоровительная физическая культура</w:t>
            </w:r>
          </w:p>
        </w:tc>
      </w:tr>
      <w:tr w:rsidR="00CC42DD" w:rsidRPr="00784A96" w:rsidTr="00B80B3D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4.1.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5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 xml:space="preserve">Модуль "Гимнастика с основами </w:t>
            </w:r>
            <w:r w:rsidRPr="00784A96">
              <w:rPr>
                <w:rFonts w:ascii="Times New Roman" w:hAnsi="Times New Roman" w:cs="Times New Roman"/>
                <w:lang w:val="ru-RU"/>
              </w:rPr>
              <w:br/>
            </w: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 xml:space="preserve">акробатики". </w:t>
            </w:r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>Правила поведения на уроках гимнастики и акробатики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разучивают правила поведения на уроках гимнастики;;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Практическая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proofErr w:type="spellStart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работа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https://resh.edu.ru/subject/9/</w:t>
            </w:r>
          </w:p>
        </w:tc>
      </w:tr>
      <w:tr w:rsidR="00CC42DD" w:rsidRPr="00784A96" w:rsidTr="00B80B3D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4.2.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47" w:lineRule="auto"/>
              <w:ind w:left="72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 xml:space="preserve">Модуль "Гимнастика с основами </w:t>
            </w:r>
            <w:r w:rsidRPr="00784A96">
              <w:rPr>
                <w:rFonts w:ascii="Times New Roman" w:hAnsi="Times New Roman" w:cs="Times New Roman"/>
                <w:lang w:val="ru-RU"/>
              </w:rPr>
              <w:br/>
            </w: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 xml:space="preserve">акробатики". </w:t>
            </w:r>
            <w:proofErr w:type="spellStart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Строевые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 xml:space="preserve"> </w:t>
            </w:r>
            <w:proofErr w:type="spellStart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упражнения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 xml:space="preserve"> и </w:t>
            </w:r>
            <w:proofErr w:type="spellStart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команды</w:t>
            </w:r>
            <w:proofErr w:type="spellEnd"/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lang w:val="ru-RU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обучаются поворотам по команде «Класс, направо!», «Класс, налево!» при движении в колонне по одному;;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Практическая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proofErr w:type="spellStart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работа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https://resh.edu.ru/subject/9/</w:t>
            </w:r>
          </w:p>
        </w:tc>
      </w:tr>
      <w:tr w:rsidR="00CC42DD" w:rsidRPr="00784A96" w:rsidTr="00B80B3D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4.3.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47" w:lineRule="auto"/>
              <w:ind w:left="72" w:right="432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 xml:space="preserve">Модуль "Гимнастика с основами акробатики". </w:t>
            </w:r>
            <w:proofErr w:type="spellStart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Гимнастическая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 xml:space="preserve"> </w:t>
            </w:r>
            <w:proofErr w:type="spellStart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разминка</w:t>
            </w:r>
            <w:proofErr w:type="spellEnd"/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lang w:val="ru-RU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знакомятся с разминкой как обязательным комплексом упражнений перед занятиями физической культурой;;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Практическая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proofErr w:type="spellStart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работа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https://resh.edu.ru/subject/9/</w:t>
            </w:r>
          </w:p>
        </w:tc>
      </w:tr>
      <w:tr w:rsidR="00CC42DD" w:rsidRPr="00784A96" w:rsidTr="00B80B3D">
        <w:trPr>
          <w:trHeight w:val="20"/>
        </w:trPr>
        <w:tc>
          <w:tcPr>
            <w:tcW w:w="42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4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4.4.</w:t>
            </w:r>
          </w:p>
        </w:tc>
        <w:tc>
          <w:tcPr>
            <w:tcW w:w="496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4" w:after="0" w:line="250" w:lineRule="auto"/>
              <w:ind w:left="72" w:right="432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 xml:space="preserve">Модуль "Гимнастика с основами акробатики". </w:t>
            </w:r>
            <w:proofErr w:type="spellStart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Упражнения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 xml:space="preserve"> с </w:t>
            </w:r>
            <w:r w:rsidRPr="00784A96">
              <w:rPr>
                <w:rFonts w:ascii="Times New Roman" w:hAnsi="Times New Roman" w:cs="Times New Roman"/>
              </w:rPr>
              <w:br/>
            </w:r>
            <w:proofErr w:type="spellStart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гимнастической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 xml:space="preserve"> </w:t>
            </w:r>
            <w:proofErr w:type="spellStart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скакалкой</w:t>
            </w:r>
            <w:proofErr w:type="spellEnd"/>
          </w:p>
        </w:tc>
        <w:tc>
          <w:tcPr>
            <w:tcW w:w="42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4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4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4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595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4" w:after="0" w:line="245" w:lineRule="auto"/>
              <w:ind w:left="72" w:right="720"/>
              <w:rPr>
                <w:rFonts w:ascii="Times New Roman" w:hAnsi="Times New Roman" w:cs="Times New Roman"/>
                <w:lang w:val="ru-RU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разучивают прыжки на двух ногах через скакалку, лежащую на полу, с поворотом кругом;;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4" w:after="0" w:line="245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Практическая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proofErr w:type="spellStart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работа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;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4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https://resh.edu.ru/subject/9/</w:t>
            </w:r>
          </w:p>
        </w:tc>
      </w:tr>
      <w:tr w:rsidR="00CC42DD" w:rsidRPr="00784A96" w:rsidTr="00B80B3D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4.5.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50" w:lineRule="auto"/>
              <w:ind w:left="72" w:right="432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 xml:space="preserve">Модуль "Гимнастика с основами акробатики". </w:t>
            </w:r>
            <w:proofErr w:type="spellStart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Упражнения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 xml:space="preserve"> с </w:t>
            </w:r>
            <w:r w:rsidRPr="00784A96">
              <w:rPr>
                <w:rFonts w:ascii="Times New Roman" w:hAnsi="Times New Roman" w:cs="Times New Roman"/>
              </w:rPr>
              <w:br/>
            </w:r>
            <w:proofErr w:type="spellStart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гимнастическим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 xml:space="preserve"> </w:t>
            </w:r>
            <w:proofErr w:type="spellStart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мячом</w:t>
            </w:r>
            <w:proofErr w:type="spellEnd"/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разучивают подбрасывание и ловлю мяча одной рукой и двумя руками;;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Практическая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proofErr w:type="spellStart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работа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https://resh.edu.ru/subject/9/</w:t>
            </w:r>
          </w:p>
        </w:tc>
      </w:tr>
      <w:tr w:rsidR="00CC42DD" w:rsidRPr="00784A96" w:rsidTr="00B80B3D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lastRenderedPageBreak/>
              <w:t>4.6.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50" w:lineRule="auto"/>
              <w:ind w:left="72" w:right="432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 xml:space="preserve">Модуль "Гимнастика с основами акробатики". </w:t>
            </w:r>
            <w:proofErr w:type="spellStart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Танцевальные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 xml:space="preserve"> </w:t>
            </w:r>
            <w:proofErr w:type="spellStart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движения</w:t>
            </w:r>
            <w:proofErr w:type="spellEnd"/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знакомятся с хороводным шагом и танцем галоп, наблюдают образец учителя, выделяют основные элементы в танцевальных движениях;;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Практическая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proofErr w:type="spellStart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работа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https://resh.edu.ru/subject/9/</w:t>
            </w:r>
          </w:p>
        </w:tc>
      </w:tr>
    </w:tbl>
    <w:p w:rsidR="00E35AC0" w:rsidRPr="00784A96" w:rsidRDefault="00E35AC0">
      <w:pPr>
        <w:autoSpaceDE w:val="0"/>
        <w:autoSpaceDN w:val="0"/>
        <w:spacing w:after="66" w:line="220" w:lineRule="exact"/>
        <w:rPr>
          <w:rFonts w:ascii="Times New Roman" w:hAnsi="Times New Roman" w:cs="Times New Roman"/>
        </w:rPr>
      </w:pPr>
    </w:p>
    <w:tbl>
      <w:tblPr>
        <w:tblW w:w="15877" w:type="dxa"/>
        <w:tblInd w:w="-279" w:type="dxa"/>
        <w:tblLayout w:type="fixed"/>
        <w:tblLook w:val="04A0" w:firstRow="1" w:lastRow="0" w:firstColumn="1" w:lastColumn="0" w:noHBand="0" w:noVBand="1"/>
      </w:tblPr>
      <w:tblGrid>
        <w:gridCol w:w="426"/>
        <w:gridCol w:w="4961"/>
        <w:gridCol w:w="426"/>
        <w:gridCol w:w="425"/>
        <w:gridCol w:w="418"/>
        <w:gridCol w:w="5961"/>
        <w:gridCol w:w="1559"/>
        <w:gridCol w:w="1701"/>
      </w:tblGrid>
      <w:tr w:rsidR="00CC42DD" w:rsidRPr="00784A96" w:rsidTr="00B80B3D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4.7.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 xml:space="preserve">Модуль "Лёгкая атлетика". </w:t>
            </w:r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 xml:space="preserve">Правила поведения на занятиях лёгкой </w:t>
            </w:r>
            <w:r w:rsidRPr="00784A96">
              <w:rPr>
                <w:rFonts w:ascii="Times New Roman" w:hAnsi="Times New Roman" w:cs="Times New Roman"/>
                <w:lang w:val="ru-RU"/>
              </w:rPr>
              <w:br/>
            </w:r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>атлетикой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1</w:t>
            </w:r>
          </w:p>
        </w:tc>
        <w:tc>
          <w:tcPr>
            <w:tcW w:w="5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47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 xml:space="preserve">изучают правила поведения на занятиях лёгкой атлетикой, анализируют </w:t>
            </w:r>
            <w:r w:rsidRPr="00784A96">
              <w:rPr>
                <w:rFonts w:ascii="Times New Roman" w:hAnsi="Times New Roman" w:cs="Times New Roman"/>
                <w:lang w:val="ru-RU"/>
              </w:rPr>
              <w:br/>
            </w: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возможные негативные ситуации, связанные с невыполнением правил поведения, приводят примеры;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Практическая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proofErr w:type="spellStart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работа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https://resh.edu.ru/subject/9/</w:t>
            </w:r>
          </w:p>
        </w:tc>
      </w:tr>
      <w:tr w:rsidR="00CC42DD" w:rsidRPr="00784A96" w:rsidTr="00B80B3D">
        <w:trPr>
          <w:trHeight w:val="1546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4.8.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 xml:space="preserve">Модуль "Лёгкая атлетика". </w:t>
            </w:r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>Броски мяча в неподвижную мишень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1</w:t>
            </w:r>
          </w:p>
        </w:tc>
        <w:tc>
          <w:tcPr>
            <w:tcW w:w="596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разучивают упражнения в бросках малого мяча в неподвижную мишень: 1 —стоя лицом и боком к мишени (сверху, снизу, сбоку); 2 — лёжа на спине (снизу) и животе (сбоку, располагаясь ногами и головой к мишени).;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Практическая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proofErr w:type="spellStart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работа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https://resh.edu.ru/subject/9/</w:t>
            </w:r>
          </w:p>
        </w:tc>
      </w:tr>
      <w:tr w:rsidR="00CC42DD" w:rsidRPr="00784A96" w:rsidTr="00B80B3D">
        <w:trPr>
          <w:trHeight w:val="20"/>
        </w:trPr>
        <w:tc>
          <w:tcPr>
            <w:tcW w:w="42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4.9.</w:t>
            </w:r>
          </w:p>
        </w:tc>
        <w:tc>
          <w:tcPr>
            <w:tcW w:w="496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 xml:space="preserve">Модуль "Лёгкая атлетика". </w:t>
            </w:r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>Сложно координированные прыжковые упражнения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2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41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2</w:t>
            </w:r>
          </w:p>
        </w:tc>
        <w:tc>
          <w:tcPr>
            <w:tcW w:w="596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толчком двумя ногами по разметке;;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Практическая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proofErr w:type="spellStart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работа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;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https://resh.edu.ru/subject/9/</w:t>
            </w:r>
          </w:p>
        </w:tc>
      </w:tr>
      <w:tr w:rsidR="00CC42DD" w:rsidRPr="00784A96" w:rsidTr="00B80B3D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B80B3D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4.10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 xml:space="preserve">Модуль "Лёгкая атлетика". </w:t>
            </w:r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>Прыжок в высоту с прямого разбега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0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1</w:t>
            </w:r>
          </w:p>
        </w:tc>
        <w:tc>
          <w:tcPr>
            <w:tcW w:w="5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разучивают прыжок в высоту с небольшого разбега с доставанием подвешенных предметов;;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Практическая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proofErr w:type="spellStart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работа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https://resh.edu.ru/subject/9/</w:t>
            </w:r>
          </w:p>
        </w:tc>
      </w:tr>
      <w:tr w:rsidR="00CC42DD" w:rsidRPr="00784A96" w:rsidTr="00B80B3D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B80B3D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4.11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 xml:space="preserve">Модуль "Лёгкая атлетика". </w:t>
            </w:r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 xml:space="preserve">Сложно координированные передвижения ходьбой по гимнастической </w:t>
            </w:r>
            <w:r w:rsidRPr="00784A96">
              <w:rPr>
                <w:rFonts w:ascii="Times New Roman" w:hAnsi="Times New Roman" w:cs="Times New Roman"/>
                <w:lang w:val="ru-RU"/>
              </w:rPr>
              <w:br/>
            </w:r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>скамейке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2</w:t>
            </w:r>
          </w:p>
        </w:tc>
        <w:tc>
          <w:tcPr>
            <w:tcW w:w="5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45" w:lineRule="auto"/>
              <w:ind w:left="72" w:right="576"/>
              <w:rPr>
                <w:rFonts w:ascii="Times New Roman" w:hAnsi="Times New Roman" w:cs="Times New Roman"/>
                <w:lang w:val="ru-RU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наблюдают образцы техники передвижения ходьбой по гимнастической скамейке, анализируют и обсуждают их трудные элементы;;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Практическая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proofErr w:type="spellStart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работа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https://resh.edu.ru/subject/9/</w:t>
            </w:r>
          </w:p>
        </w:tc>
      </w:tr>
      <w:tr w:rsidR="00CC42DD" w:rsidRPr="00784A96" w:rsidTr="00B80B3D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B80B3D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4.12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 xml:space="preserve">Модуль "Лёгкая атлетика". </w:t>
            </w:r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 xml:space="preserve">Сложно координированные беговые </w:t>
            </w:r>
            <w:r w:rsidRPr="00784A96">
              <w:rPr>
                <w:rFonts w:ascii="Times New Roman" w:hAnsi="Times New Roman" w:cs="Times New Roman"/>
                <w:lang w:val="ru-RU"/>
              </w:rPr>
              <w:br/>
            </w:r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>упражнения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2</w:t>
            </w:r>
          </w:p>
        </w:tc>
        <w:tc>
          <w:tcPr>
            <w:tcW w:w="5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наблюдают образцы техники сложно координированных беговых упражнений, анализируют и обсуждают их трудные элементы;;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Практическая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proofErr w:type="spellStart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работа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https://resh.edu.ru/subject/9/</w:t>
            </w:r>
          </w:p>
        </w:tc>
      </w:tr>
      <w:tr w:rsidR="00CC42DD" w:rsidRPr="00784A96" w:rsidTr="00B80B3D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B80B3D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4.13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45" w:lineRule="auto"/>
              <w:ind w:left="72" w:right="864"/>
              <w:rPr>
                <w:rFonts w:ascii="Times New Roman" w:hAnsi="Times New Roman" w:cs="Times New Roman"/>
                <w:lang w:val="ru-RU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 xml:space="preserve">Модуль "Подвижные </w:t>
            </w:r>
            <w:r w:rsidRPr="00784A96">
              <w:rPr>
                <w:rFonts w:ascii="Times New Roman" w:hAnsi="Times New Roman" w:cs="Times New Roman"/>
                <w:lang w:val="ru-RU"/>
              </w:rPr>
              <w:br/>
            </w: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 xml:space="preserve">игры". </w:t>
            </w:r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>Подвижные игры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2</w:t>
            </w:r>
          </w:p>
        </w:tc>
        <w:tc>
          <w:tcPr>
            <w:tcW w:w="5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lang w:val="ru-RU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наблюдают и анализируют образцы технических действий игры баскетбол, выделяют трудные элементы и уточняют способы их выполнения;;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Практическая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proofErr w:type="spellStart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работа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https://resh.edu.ru/subject/9/</w:t>
            </w:r>
          </w:p>
        </w:tc>
      </w:tr>
      <w:tr w:rsidR="00CC42DD" w:rsidRPr="00784A96" w:rsidTr="00B80B3D">
        <w:trPr>
          <w:gridAfter w:val="5"/>
          <w:wAfter w:w="10064" w:type="dxa"/>
          <w:trHeight w:hRule="exact" w:val="348"/>
        </w:trPr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Итого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proofErr w:type="spellStart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по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proofErr w:type="spellStart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разделу</w:t>
            </w:r>
            <w:proofErr w:type="spellEnd"/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17</w:t>
            </w:r>
          </w:p>
        </w:tc>
      </w:tr>
      <w:tr w:rsidR="00CC42DD" w:rsidRPr="004E06D7" w:rsidTr="00B80B3D">
        <w:trPr>
          <w:trHeight w:val="361"/>
        </w:trPr>
        <w:tc>
          <w:tcPr>
            <w:tcW w:w="158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 w:rsidP="00CC42DD">
            <w:pPr>
              <w:autoSpaceDE w:val="0"/>
              <w:autoSpaceDN w:val="0"/>
              <w:spacing w:before="76" w:after="0" w:line="250" w:lineRule="auto"/>
              <w:ind w:left="72" w:right="720"/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 xml:space="preserve">Раздел 5. </w:t>
            </w:r>
            <w:proofErr w:type="spellStart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>Прикладно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>-ориентированная физическая культура.</w:t>
            </w:r>
          </w:p>
        </w:tc>
      </w:tr>
      <w:tr w:rsidR="00CC42DD" w:rsidRPr="00784A96" w:rsidTr="00B80B3D">
        <w:trPr>
          <w:trHeight w:val="73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5.1.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50" w:lineRule="auto"/>
              <w:ind w:left="72" w:right="720"/>
              <w:rPr>
                <w:rFonts w:ascii="Times New Roman" w:hAnsi="Times New Roman" w:cs="Times New Roman"/>
                <w:lang w:val="ru-RU"/>
              </w:rPr>
            </w:pPr>
            <w:r w:rsidRPr="00784A96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3676A1" w:rsidP="00D73A50">
            <w:pPr>
              <w:autoSpaceDE w:val="0"/>
              <w:autoSpaceDN w:val="0"/>
              <w:spacing w:before="76" w:after="0" w:line="233" w:lineRule="auto"/>
              <w:rPr>
                <w:rFonts w:ascii="Times New Roman" w:hAnsi="Times New Roman" w:cs="Times New Roman"/>
                <w:lang w:val="ru-RU"/>
              </w:rPr>
            </w:pPr>
            <w:r w:rsidRPr="00784A96">
              <w:rPr>
                <w:rFonts w:ascii="Times New Roman" w:hAnsi="Times New Roman" w:cs="Times New Roman"/>
                <w:lang w:val="ru-RU"/>
              </w:rPr>
              <w:t xml:space="preserve">   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0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3676A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7</w:t>
            </w:r>
          </w:p>
        </w:tc>
        <w:tc>
          <w:tcPr>
            <w:tcW w:w="5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50" w:lineRule="auto"/>
              <w:ind w:left="72" w:right="432"/>
              <w:rPr>
                <w:rFonts w:ascii="Times New Roman" w:hAnsi="Times New Roman" w:cs="Times New Roman"/>
                <w:lang w:val="ru-RU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знакомятся с правилами соревнований по комплексу ГТО и совместно обсуждают его нормативные требования, наблюдают выполнение учителем тестовых упражнений комплекса, уточняют правила их выполнения;;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Практическая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proofErr w:type="spellStart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работа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https://resh.edu.ru/subject/9/</w:t>
            </w:r>
          </w:p>
        </w:tc>
      </w:tr>
      <w:tr w:rsidR="00CC42DD" w:rsidRPr="00784A96" w:rsidTr="00B80B3D">
        <w:trPr>
          <w:gridAfter w:val="5"/>
          <w:wAfter w:w="10064" w:type="dxa"/>
          <w:trHeight w:hRule="exact" w:val="348"/>
        </w:trPr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Итого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proofErr w:type="spellStart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по</w:t>
            </w:r>
            <w:proofErr w:type="spellEnd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proofErr w:type="spellStart"/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</w:rPr>
              <w:t>разделу</w:t>
            </w:r>
            <w:proofErr w:type="spellEnd"/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3676A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7</w:t>
            </w:r>
          </w:p>
        </w:tc>
      </w:tr>
      <w:tr w:rsidR="00CC42DD" w:rsidRPr="00784A96" w:rsidTr="00B80B3D">
        <w:trPr>
          <w:gridAfter w:val="3"/>
          <w:wAfter w:w="9221" w:type="dxa"/>
          <w:trHeight w:hRule="exact" w:val="979"/>
        </w:trPr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45" w:lineRule="auto"/>
              <w:ind w:left="72" w:right="576"/>
              <w:rPr>
                <w:rFonts w:ascii="Times New Roman" w:hAnsi="Times New Roman" w:cs="Times New Roman"/>
                <w:lang w:val="ru-RU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ОБЩЕЕ КОЛИЧЕСТВО ЧАСОВ ПО ПРОГРАММЕ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3676A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34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CC42D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0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42DD" w:rsidRPr="00784A96" w:rsidRDefault="003676A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784A96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34</w:t>
            </w:r>
          </w:p>
        </w:tc>
      </w:tr>
    </w:tbl>
    <w:p w:rsidR="007A2977" w:rsidRPr="00CC42DD" w:rsidRDefault="007A2977">
      <w:pPr>
        <w:rPr>
          <w:rFonts w:ascii="Times New Roman" w:hAnsi="Times New Roman" w:cs="Times New Roman"/>
        </w:rPr>
        <w:sectPr w:rsidR="007A2977" w:rsidRPr="00CC42DD" w:rsidSect="00CC42DD">
          <w:pgSz w:w="16840" w:h="11900" w:orient="landscape"/>
          <w:pgMar w:top="284" w:right="666" w:bottom="284" w:left="709" w:header="720" w:footer="720" w:gutter="0"/>
          <w:cols w:space="720" w:equalWidth="0">
            <w:col w:w="10541" w:space="0"/>
          </w:cols>
          <w:docGrid w:linePitch="360"/>
        </w:sectPr>
      </w:pPr>
    </w:p>
    <w:p w:rsidR="001A71EF" w:rsidRPr="001678A7" w:rsidRDefault="001A71EF" w:rsidP="001A71E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proofErr w:type="spellStart"/>
      <w:r w:rsidRPr="001678A7">
        <w:rPr>
          <w:rFonts w:ascii="Times New Roman" w:hAnsi="Times New Roman" w:cs="Times New Roman"/>
          <w:b/>
        </w:rPr>
        <w:lastRenderedPageBreak/>
        <w:t>Поурочное</w:t>
      </w:r>
      <w:proofErr w:type="spellEnd"/>
      <w:r w:rsidRPr="001678A7">
        <w:rPr>
          <w:rFonts w:ascii="Times New Roman" w:hAnsi="Times New Roman" w:cs="Times New Roman"/>
          <w:b/>
        </w:rPr>
        <w:t xml:space="preserve"> </w:t>
      </w:r>
      <w:proofErr w:type="spellStart"/>
      <w:r w:rsidRPr="001678A7">
        <w:rPr>
          <w:rFonts w:ascii="Times New Roman" w:hAnsi="Times New Roman" w:cs="Times New Roman"/>
          <w:b/>
        </w:rPr>
        <w:t>планирование</w:t>
      </w:r>
      <w:proofErr w:type="spellEnd"/>
      <w:r w:rsidRPr="001678A7">
        <w:rPr>
          <w:rFonts w:ascii="Times New Roman" w:hAnsi="Times New Roman" w:cs="Times New Roman"/>
          <w:b/>
        </w:rPr>
        <w:t xml:space="preserve"> </w:t>
      </w:r>
    </w:p>
    <w:tbl>
      <w:tblPr>
        <w:tblStyle w:val="aff0"/>
        <w:tblpPr w:leftFromText="180" w:rightFromText="180" w:vertAnchor="text" w:horzAnchor="margin" w:tblpXSpec="center" w:tblpY="181"/>
        <w:tblW w:w="11341" w:type="dxa"/>
        <w:tblLayout w:type="fixed"/>
        <w:tblLook w:val="04A0" w:firstRow="1" w:lastRow="0" w:firstColumn="1" w:lastColumn="0" w:noHBand="0" w:noVBand="1"/>
      </w:tblPr>
      <w:tblGrid>
        <w:gridCol w:w="562"/>
        <w:gridCol w:w="3694"/>
        <w:gridCol w:w="565"/>
        <w:gridCol w:w="708"/>
        <w:gridCol w:w="709"/>
        <w:gridCol w:w="1276"/>
        <w:gridCol w:w="992"/>
        <w:gridCol w:w="2835"/>
      </w:tblGrid>
      <w:tr w:rsidR="001A71EF" w:rsidRPr="001678A7" w:rsidTr="00ED736D">
        <w:trPr>
          <w:cantSplit/>
          <w:trHeight w:val="327"/>
        </w:trPr>
        <w:tc>
          <w:tcPr>
            <w:tcW w:w="562" w:type="dxa"/>
            <w:vMerge w:val="restart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78A7">
              <w:rPr>
                <w:rStyle w:val="af6"/>
                <w:rFonts w:ascii="Times New Roman" w:hAnsi="Times New Roman" w:cs="Times New Roman"/>
                <w:color w:val="000000"/>
                <w:shd w:val="clear" w:color="auto" w:fill="FFFFFF"/>
              </w:rPr>
              <w:t>№</w:t>
            </w:r>
            <w:r w:rsidRPr="001678A7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br/>
            </w:r>
          </w:p>
        </w:tc>
        <w:tc>
          <w:tcPr>
            <w:tcW w:w="3694" w:type="dxa"/>
            <w:vMerge w:val="restart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678A7">
              <w:rPr>
                <w:rStyle w:val="af6"/>
                <w:rFonts w:ascii="Times New Roman" w:hAnsi="Times New Roman" w:cs="Times New Roman"/>
                <w:color w:val="000000"/>
                <w:shd w:val="clear" w:color="auto" w:fill="FFFFFF"/>
              </w:rPr>
              <w:t>Тема</w:t>
            </w:r>
            <w:proofErr w:type="spellEnd"/>
            <w:r w:rsidRPr="001678A7">
              <w:rPr>
                <w:rStyle w:val="af6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678A7">
              <w:rPr>
                <w:rStyle w:val="af6"/>
                <w:rFonts w:ascii="Times New Roman" w:hAnsi="Times New Roman" w:cs="Times New Roman"/>
                <w:color w:val="000000"/>
                <w:shd w:val="clear" w:color="auto" w:fill="FFFFFF"/>
              </w:rPr>
              <w:t>урока</w:t>
            </w:r>
            <w:proofErr w:type="spellEnd"/>
          </w:p>
        </w:tc>
        <w:tc>
          <w:tcPr>
            <w:tcW w:w="1982" w:type="dxa"/>
            <w:gridSpan w:val="3"/>
            <w:tcBorders>
              <w:right w:val="single" w:sz="4" w:space="0" w:color="auto"/>
            </w:tcBorders>
          </w:tcPr>
          <w:p w:rsidR="001A71EF" w:rsidRPr="001678A7" w:rsidRDefault="001A71EF" w:rsidP="00ED736D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1678A7">
              <w:rPr>
                <w:rFonts w:ascii="Times New Roman" w:hAnsi="Times New Roman" w:cs="Times New Roman"/>
                <w:b/>
              </w:rPr>
              <w:t>Количество</w:t>
            </w:r>
            <w:proofErr w:type="spellEnd"/>
            <w:r w:rsidRPr="001678A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678A7">
              <w:rPr>
                <w:rFonts w:ascii="Times New Roman" w:hAnsi="Times New Roman" w:cs="Times New Roman"/>
                <w:b/>
              </w:rPr>
              <w:t>часов</w:t>
            </w:r>
            <w:proofErr w:type="spellEnd"/>
          </w:p>
        </w:tc>
        <w:tc>
          <w:tcPr>
            <w:tcW w:w="2268" w:type="dxa"/>
            <w:gridSpan w:val="2"/>
            <w:tcBorders>
              <w:right w:val="single" w:sz="4" w:space="0" w:color="auto"/>
            </w:tcBorders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678A7">
              <w:rPr>
                <w:rFonts w:ascii="Times New Roman" w:hAnsi="Times New Roman" w:cs="Times New Roman"/>
                <w:b/>
              </w:rPr>
              <w:t>Дата</w:t>
            </w:r>
            <w:proofErr w:type="spellEnd"/>
            <w:r w:rsidRPr="001678A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678A7">
              <w:rPr>
                <w:rFonts w:ascii="Times New Roman" w:hAnsi="Times New Roman" w:cs="Times New Roman"/>
                <w:b/>
              </w:rPr>
              <w:t>изучения</w:t>
            </w:r>
            <w:proofErr w:type="spellEnd"/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A71EF" w:rsidRPr="001678A7" w:rsidTr="00ED736D">
        <w:trPr>
          <w:cantSplit/>
          <w:trHeight w:val="1822"/>
        </w:trPr>
        <w:tc>
          <w:tcPr>
            <w:tcW w:w="562" w:type="dxa"/>
            <w:vMerge/>
            <w:vAlign w:val="bottom"/>
          </w:tcPr>
          <w:p w:rsidR="001A71EF" w:rsidRPr="001678A7" w:rsidRDefault="001A71EF" w:rsidP="00ED736D">
            <w:pPr>
              <w:jc w:val="center"/>
              <w:rPr>
                <w:rStyle w:val="af6"/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3694" w:type="dxa"/>
            <w:vMerge/>
            <w:vAlign w:val="bottom"/>
          </w:tcPr>
          <w:p w:rsidR="001A71EF" w:rsidRPr="001678A7" w:rsidRDefault="001A71EF" w:rsidP="00ED736D">
            <w:pPr>
              <w:jc w:val="center"/>
              <w:rPr>
                <w:rStyle w:val="af6"/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textDirection w:val="btLr"/>
            <w:vAlign w:val="center"/>
          </w:tcPr>
          <w:p w:rsidR="001A71EF" w:rsidRPr="001678A7" w:rsidRDefault="001A71EF" w:rsidP="00ED736D">
            <w:pPr>
              <w:ind w:left="113" w:right="113"/>
              <w:rPr>
                <w:rFonts w:ascii="Times New Roman" w:hAnsi="Times New Roman" w:cs="Times New Roman"/>
                <w:b/>
              </w:rPr>
            </w:pPr>
            <w:proofErr w:type="spellStart"/>
            <w:r w:rsidRPr="001678A7">
              <w:rPr>
                <w:rFonts w:ascii="Times New Roman" w:hAnsi="Times New Roman" w:cs="Times New Roman"/>
                <w:b/>
              </w:rPr>
              <w:t>всего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</w:tcBorders>
            <w:textDirection w:val="btLr"/>
            <w:vAlign w:val="center"/>
          </w:tcPr>
          <w:p w:rsidR="001A71EF" w:rsidRPr="001678A7" w:rsidRDefault="001A71EF" w:rsidP="00ED736D">
            <w:pPr>
              <w:ind w:left="113" w:right="113"/>
              <w:rPr>
                <w:rFonts w:ascii="Times New Roman" w:hAnsi="Times New Roman" w:cs="Times New Roman"/>
                <w:b/>
              </w:rPr>
            </w:pPr>
            <w:proofErr w:type="spellStart"/>
            <w:r w:rsidRPr="001678A7">
              <w:rPr>
                <w:rFonts w:ascii="Times New Roman" w:hAnsi="Times New Roman" w:cs="Times New Roman"/>
                <w:b/>
              </w:rPr>
              <w:t>Контрольная</w:t>
            </w:r>
            <w:proofErr w:type="spellEnd"/>
            <w:r w:rsidRPr="001678A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678A7">
              <w:rPr>
                <w:rFonts w:ascii="Times New Roman" w:hAnsi="Times New Roman" w:cs="Times New Roman"/>
                <w:b/>
              </w:rPr>
              <w:t>работа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A71EF" w:rsidRPr="001678A7" w:rsidRDefault="001A71EF" w:rsidP="00ED736D">
            <w:pPr>
              <w:ind w:left="113" w:right="113"/>
              <w:rPr>
                <w:rFonts w:ascii="Times New Roman" w:hAnsi="Times New Roman" w:cs="Times New Roman"/>
                <w:b/>
              </w:rPr>
            </w:pPr>
            <w:proofErr w:type="spellStart"/>
            <w:r w:rsidRPr="001678A7">
              <w:rPr>
                <w:rFonts w:ascii="Times New Roman" w:hAnsi="Times New Roman" w:cs="Times New Roman"/>
                <w:b/>
              </w:rPr>
              <w:t>Практическая</w:t>
            </w:r>
            <w:proofErr w:type="spellEnd"/>
            <w:r w:rsidRPr="001678A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678A7">
              <w:rPr>
                <w:rFonts w:ascii="Times New Roman" w:hAnsi="Times New Roman" w:cs="Times New Roman"/>
                <w:b/>
              </w:rPr>
              <w:t>работа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78A7">
              <w:rPr>
                <w:rFonts w:ascii="Times New Roman" w:hAnsi="Times New Roman" w:cs="Times New Roman"/>
                <w:b/>
              </w:rPr>
              <w:t>План.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678A7">
              <w:rPr>
                <w:rFonts w:ascii="Times New Roman" w:hAnsi="Times New Roman" w:cs="Times New Roman"/>
                <w:b/>
              </w:rPr>
              <w:t>Факт</w:t>
            </w:r>
            <w:proofErr w:type="spellEnd"/>
            <w:r w:rsidRPr="001678A7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678A7">
              <w:rPr>
                <w:rFonts w:ascii="Times New Roman" w:hAnsi="Times New Roman" w:cs="Times New Roman"/>
                <w:b/>
              </w:rPr>
              <w:t>Виды</w:t>
            </w:r>
            <w:proofErr w:type="spellEnd"/>
            <w:r w:rsidRPr="001678A7">
              <w:rPr>
                <w:rFonts w:ascii="Times New Roman" w:hAnsi="Times New Roman" w:cs="Times New Roman"/>
                <w:b/>
              </w:rPr>
              <w:t xml:space="preserve"> и </w:t>
            </w:r>
            <w:proofErr w:type="spellStart"/>
            <w:r w:rsidRPr="001678A7">
              <w:rPr>
                <w:rFonts w:ascii="Times New Roman" w:hAnsi="Times New Roman" w:cs="Times New Roman"/>
                <w:b/>
              </w:rPr>
              <w:t>формы</w:t>
            </w:r>
            <w:proofErr w:type="spellEnd"/>
            <w:r w:rsidRPr="001678A7">
              <w:rPr>
                <w:rFonts w:ascii="Times New Roman" w:hAnsi="Times New Roman" w:cs="Times New Roman"/>
                <w:b/>
              </w:rPr>
              <w:t xml:space="preserve"> контроля</w:t>
            </w:r>
          </w:p>
        </w:tc>
      </w:tr>
      <w:tr w:rsidR="001A71EF" w:rsidRPr="001678A7" w:rsidTr="00ED736D">
        <w:tc>
          <w:tcPr>
            <w:tcW w:w="562" w:type="dxa"/>
          </w:tcPr>
          <w:p w:rsidR="001A71EF" w:rsidRPr="001678A7" w:rsidRDefault="001A71EF" w:rsidP="00ED736D">
            <w:pPr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94" w:type="dxa"/>
          </w:tcPr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  <w:r w:rsidRPr="001A71EF">
              <w:rPr>
                <w:rFonts w:ascii="Times New Roman" w:hAnsi="Times New Roman" w:cs="Times New Roman"/>
                <w:lang w:val="ru-RU"/>
              </w:rPr>
              <w:t>История подвижных игр и соревнований у древних народов.</w:t>
            </w:r>
          </w:p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</w:p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</w:p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</w:p>
          <w:p w:rsidR="001A71EF" w:rsidRPr="001678A7" w:rsidRDefault="001A71EF" w:rsidP="00ED736D">
            <w:pPr>
              <w:rPr>
                <w:rFonts w:ascii="Times New Roman" w:hAnsi="Times New Roman" w:cs="Times New Roman"/>
              </w:rPr>
            </w:pPr>
            <w:proofErr w:type="spellStart"/>
            <w:r w:rsidRPr="001678A7">
              <w:rPr>
                <w:rFonts w:ascii="Times New Roman" w:hAnsi="Times New Roman" w:cs="Times New Roman"/>
              </w:rPr>
              <w:t>Зарождение</w:t>
            </w:r>
            <w:proofErr w:type="spellEnd"/>
            <w:r w:rsidRPr="001678A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78A7">
              <w:rPr>
                <w:rFonts w:ascii="Times New Roman" w:hAnsi="Times New Roman" w:cs="Times New Roman"/>
              </w:rPr>
              <w:t>Олимпийских</w:t>
            </w:r>
            <w:proofErr w:type="spellEnd"/>
            <w:r w:rsidRPr="001678A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78A7">
              <w:rPr>
                <w:rFonts w:ascii="Times New Roman" w:hAnsi="Times New Roman" w:cs="Times New Roman"/>
              </w:rPr>
              <w:t>игр</w:t>
            </w:r>
            <w:proofErr w:type="spellEnd"/>
            <w:r w:rsidRPr="001678A7">
              <w:rPr>
                <w:rFonts w:ascii="Times New Roman" w:hAnsi="Times New Roman" w:cs="Times New Roman"/>
              </w:rPr>
              <w:t>.</w:t>
            </w:r>
          </w:p>
          <w:p w:rsidR="001A71EF" w:rsidRPr="001678A7" w:rsidRDefault="001A71EF" w:rsidP="00ED736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5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1</w:t>
            </w:r>
          </w:p>
          <w:p w:rsidR="001A71EF" w:rsidRPr="001678A7" w:rsidRDefault="001A71EF" w:rsidP="00ED73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1EF" w:rsidRPr="001678A7" w:rsidRDefault="001A71EF" w:rsidP="00ED736D">
            <w:pPr>
              <w:autoSpaceDE w:val="0"/>
              <w:autoSpaceDN w:val="0"/>
              <w:rPr>
                <w:rFonts w:ascii="Times New Roman" w:hAnsi="Times New Roman" w:cs="Times New Roman"/>
                <w:b/>
              </w:rPr>
            </w:pPr>
            <w:proofErr w:type="spellStart"/>
            <w:r w:rsidRPr="001678A7">
              <w:rPr>
                <w:rFonts w:ascii="Times New Roman" w:hAnsi="Times New Roman" w:cs="Times New Roman"/>
                <w:b/>
              </w:rPr>
              <w:t>сентябрь</w:t>
            </w:r>
            <w:proofErr w:type="spellEnd"/>
          </w:p>
          <w:p w:rsidR="001A71EF" w:rsidRPr="001678A7" w:rsidRDefault="001A71EF" w:rsidP="00ED736D">
            <w:pPr>
              <w:autoSpaceDE w:val="0"/>
              <w:autoSpaceDN w:val="0"/>
              <w:ind w:left="72"/>
              <w:jc w:val="center"/>
              <w:rPr>
                <w:rFonts w:ascii="Times New Roman" w:hAnsi="Times New Roman" w:cs="Times New Roman"/>
                <w:b/>
              </w:rPr>
            </w:pPr>
            <w:r w:rsidRPr="001678A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2" w:type="dxa"/>
          </w:tcPr>
          <w:p w:rsidR="001A71EF" w:rsidRPr="001678A7" w:rsidRDefault="001A71EF" w:rsidP="00ED736D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835" w:type="dxa"/>
          </w:tcPr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  <w:r w:rsidRPr="001A71EF">
              <w:rPr>
                <w:rFonts w:ascii="Times New Roman" w:hAnsi="Times New Roman" w:cs="Times New Roman"/>
                <w:lang w:val="ru-RU"/>
              </w:rPr>
              <w:t>Рассказ учителя</w:t>
            </w:r>
          </w:p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  <w:r w:rsidRPr="001A71EF">
              <w:rPr>
                <w:rFonts w:ascii="Times New Roman" w:hAnsi="Times New Roman" w:cs="Times New Roman"/>
                <w:lang w:val="ru-RU"/>
              </w:rPr>
              <w:t>(просмотр видеофильмов и иллюстративного материала)</w:t>
            </w:r>
          </w:p>
          <w:p w:rsidR="001A71EF" w:rsidRPr="00FC0BE2" w:rsidRDefault="004E06D7" w:rsidP="00ED736D">
            <w:pPr>
              <w:rPr>
                <w:rFonts w:ascii="Times New Roman" w:hAnsi="Times New Roman" w:cs="Times New Roman"/>
              </w:rPr>
            </w:pPr>
            <w:hyperlink w:history="1">
              <w:r w:rsidR="001A71EF" w:rsidRPr="00FC0BE2">
                <w:rPr>
                  <w:rStyle w:val="affa"/>
                  <w:rFonts w:ascii="Times New Roman" w:hAnsi="Times New Roman" w:cs="Times New Roman"/>
                </w:rPr>
                <w:t>https://resh.edu.ru /subject/lesson/5751 /start /223903/</w:t>
              </w:r>
            </w:hyperlink>
          </w:p>
          <w:p w:rsidR="001A71EF" w:rsidRPr="00FC0BE2" w:rsidRDefault="004E06D7" w:rsidP="00ED736D">
            <w:pPr>
              <w:rPr>
                <w:rFonts w:ascii="Times New Roman" w:hAnsi="Times New Roman" w:cs="Times New Roman"/>
              </w:rPr>
            </w:pPr>
            <w:hyperlink w:history="1">
              <w:r w:rsidR="001A71EF" w:rsidRPr="00FC0BE2">
                <w:rPr>
                  <w:rStyle w:val="affa"/>
                  <w:rFonts w:ascii="Times New Roman" w:hAnsi="Times New Roman" w:cs="Times New Roman"/>
                </w:rPr>
                <w:t>https://resh.edu.ru /subject/lesson/5129 /train/</w:t>
              </w:r>
            </w:hyperlink>
          </w:p>
          <w:p w:rsidR="001A71EF" w:rsidRPr="00FC0BE2" w:rsidRDefault="001A71EF" w:rsidP="00ED736D">
            <w:pPr>
              <w:rPr>
                <w:rFonts w:ascii="Times New Roman" w:hAnsi="Times New Roman" w:cs="Times New Roman"/>
              </w:rPr>
            </w:pPr>
          </w:p>
        </w:tc>
      </w:tr>
      <w:tr w:rsidR="001A71EF" w:rsidRPr="001678A7" w:rsidTr="00ED736D">
        <w:tc>
          <w:tcPr>
            <w:tcW w:w="562" w:type="dxa"/>
          </w:tcPr>
          <w:p w:rsidR="001A71EF" w:rsidRPr="001678A7" w:rsidRDefault="001A71EF" w:rsidP="00ED736D">
            <w:pPr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94" w:type="dxa"/>
          </w:tcPr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  <w:r w:rsidRPr="001A71EF">
              <w:rPr>
                <w:rFonts w:ascii="Times New Roman" w:hAnsi="Times New Roman" w:cs="Times New Roman"/>
                <w:lang w:val="ru-RU"/>
              </w:rPr>
              <w:t>Физическое развитие и физические качества.</w:t>
            </w:r>
          </w:p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5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1</w:t>
            </w:r>
          </w:p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</w:p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</w:p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</w:p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</w:p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</w:p>
          <w:p w:rsidR="001A71EF" w:rsidRPr="001678A7" w:rsidRDefault="001A71EF" w:rsidP="00ED73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A71EF" w:rsidRPr="001678A7" w:rsidRDefault="001A71EF" w:rsidP="00ED736D">
            <w:pPr>
              <w:autoSpaceDE w:val="0"/>
              <w:autoSpaceDN w:val="0"/>
              <w:spacing w:before="98"/>
              <w:ind w:left="72"/>
              <w:jc w:val="center"/>
              <w:rPr>
                <w:rFonts w:ascii="Times New Roman" w:hAnsi="Times New Roman" w:cs="Times New Roman"/>
                <w:b/>
              </w:rPr>
            </w:pPr>
            <w:r w:rsidRPr="001678A7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992" w:type="dxa"/>
          </w:tcPr>
          <w:p w:rsidR="001A71EF" w:rsidRPr="001678A7" w:rsidRDefault="001A71EF" w:rsidP="00ED736D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835" w:type="dxa"/>
          </w:tcPr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  <w:r w:rsidRPr="001A71EF">
              <w:rPr>
                <w:rFonts w:ascii="Times New Roman" w:hAnsi="Times New Roman" w:cs="Times New Roman"/>
                <w:lang w:val="ru-RU"/>
              </w:rPr>
              <w:t>Диалог с учителем</w:t>
            </w:r>
          </w:p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  <w:r w:rsidRPr="001A71EF">
              <w:rPr>
                <w:rFonts w:ascii="Times New Roman" w:hAnsi="Times New Roman" w:cs="Times New Roman"/>
                <w:lang w:val="ru-RU"/>
              </w:rPr>
              <w:t>(объяснение и наблюдение за образцами действий учителя иллюстративный материал, видеоролики, рисунки)</w:t>
            </w:r>
          </w:p>
          <w:p w:rsidR="001A71EF" w:rsidRPr="00FC0BE2" w:rsidRDefault="001A71EF" w:rsidP="00ED736D">
            <w:pPr>
              <w:rPr>
                <w:rFonts w:ascii="Times New Roman" w:hAnsi="Times New Roman" w:cs="Times New Roman"/>
              </w:rPr>
            </w:pPr>
            <w:proofErr w:type="spellStart"/>
            <w:r w:rsidRPr="00FC0BE2">
              <w:rPr>
                <w:rFonts w:ascii="Times New Roman" w:hAnsi="Times New Roman" w:cs="Times New Roman"/>
              </w:rPr>
              <w:t>Практическое</w:t>
            </w:r>
            <w:proofErr w:type="spellEnd"/>
            <w:r w:rsidRPr="00FC0B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C0BE2">
              <w:rPr>
                <w:rFonts w:ascii="Times New Roman" w:hAnsi="Times New Roman" w:cs="Times New Roman"/>
              </w:rPr>
              <w:t>занятие</w:t>
            </w:r>
            <w:proofErr w:type="spellEnd"/>
          </w:p>
          <w:p w:rsidR="001A71EF" w:rsidRPr="00FC0BE2" w:rsidRDefault="004E06D7" w:rsidP="00ED736D">
            <w:pPr>
              <w:rPr>
                <w:rFonts w:ascii="Times New Roman" w:hAnsi="Times New Roman" w:cs="Times New Roman"/>
              </w:rPr>
            </w:pPr>
            <w:hyperlink r:id="rId6" w:history="1">
              <w:r w:rsidR="001A71EF" w:rsidRPr="00FC0BE2">
                <w:rPr>
                  <w:rStyle w:val="affa"/>
                  <w:rFonts w:ascii="Times New Roman" w:hAnsi="Times New Roman" w:cs="Times New Roman"/>
                </w:rPr>
                <w:t>https://resh.edu.ru/ subject/lesson/4162 /start/190628/</w:t>
              </w:r>
            </w:hyperlink>
          </w:p>
        </w:tc>
      </w:tr>
      <w:tr w:rsidR="001A71EF" w:rsidRPr="001678A7" w:rsidTr="00ED736D">
        <w:tc>
          <w:tcPr>
            <w:tcW w:w="562" w:type="dxa"/>
          </w:tcPr>
          <w:p w:rsidR="001A71EF" w:rsidRPr="001678A7" w:rsidRDefault="001A71EF" w:rsidP="00ED736D">
            <w:pPr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94" w:type="dxa"/>
          </w:tcPr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  <w:r w:rsidRPr="001A71EF">
              <w:rPr>
                <w:rFonts w:ascii="Times New Roman" w:hAnsi="Times New Roman" w:cs="Times New Roman"/>
                <w:lang w:val="ru-RU"/>
              </w:rPr>
              <w:t>Сила, быстрота, выносливость, гибкость как физические качества.</w:t>
            </w:r>
          </w:p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5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1</w:t>
            </w:r>
          </w:p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</w:p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</w:p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1EF" w:rsidRPr="001678A7" w:rsidRDefault="001A71EF" w:rsidP="00ED736D">
            <w:pPr>
              <w:autoSpaceDE w:val="0"/>
              <w:autoSpaceDN w:val="0"/>
              <w:spacing w:before="98"/>
              <w:ind w:left="72"/>
              <w:jc w:val="center"/>
              <w:rPr>
                <w:rFonts w:ascii="Times New Roman" w:hAnsi="Times New Roman" w:cs="Times New Roman"/>
                <w:b/>
              </w:rPr>
            </w:pPr>
            <w:r w:rsidRPr="001678A7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992" w:type="dxa"/>
          </w:tcPr>
          <w:p w:rsidR="001A71EF" w:rsidRPr="001678A7" w:rsidRDefault="001A71EF" w:rsidP="00ED736D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835" w:type="dxa"/>
          </w:tcPr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  <w:r w:rsidRPr="001A71EF">
              <w:rPr>
                <w:rFonts w:ascii="Times New Roman" w:hAnsi="Times New Roman" w:cs="Times New Roman"/>
                <w:lang w:val="ru-RU"/>
              </w:rPr>
              <w:t>Рассказ учителя</w:t>
            </w:r>
          </w:p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  <w:r w:rsidRPr="001A71EF">
              <w:rPr>
                <w:rFonts w:ascii="Times New Roman" w:hAnsi="Times New Roman" w:cs="Times New Roman"/>
                <w:lang w:val="ru-RU"/>
              </w:rPr>
              <w:t>(образец действий учителя, иллюстративный материал, видеоролики)</w:t>
            </w:r>
          </w:p>
          <w:p w:rsidR="001A71EF" w:rsidRPr="00FC0BE2" w:rsidRDefault="001A71EF" w:rsidP="00ED736D">
            <w:pPr>
              <w:rPr>
                <w:rFonts w:ascii="Times New Roman" w:hAnsi="Times New Roman" w:cs="Times New Roman"/>
              </w:rPr>
            </w:pPr>
            <w:proofErr w:type="spellStart"/>
            <w:r w:rsidRPr="00FC0BE2">
              <w:rPr>
                <w:rFonts w:ascii="Times New Roman" w:hAnsi="Times New Roman" w:cs="Times New Roman"/>
              </w:rPr>
              <w:t>Практическое</w:t>
            </w:r>
            <w:proofErr w:type="spellEnd"/>
            <w:r w:rsidRPr="00FC0B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C0BE2">
              <w:rPr>
                <w:rFonts w:ascii="Times New Roman" w:hAnsi="Times New Roman" w:cs="Times New Roman"/>
              </w:rPr>
              <w:t>занятие</w:t>
            </w:r>
            <w:proofErr w:type="spellEnd"/>
          </w:p>
          <w:p w:rsidR="001A71EF" w:rsidRPr="00FC0BE2" w:rsidRDefault="004E06D7" w:rsidP="00ED736D">
            <w:pPr>
              <w:rPr>
                <w:rFonts w:ascii="Times New Roman" w:hAnsi="Times New Roman" w:cs="Times New Roman"/>
              </w:rPr>
            </w:pPr>
            <w:hyperlink r:id="rId7" w:history="1">
              <w:r w:rsidR="001A71EF" w:rsidRPr="00FC0BE2">
                <w:rPr>
                  <w:rStyle w:val="affa"/>
                  <w:rFonts w:ascii="Times New Roman" w:hAnsi="Times New Roman" w:cs="Times New Roman"/>
                </w:rPr>
                <w:t>https://resh.edu.ru/ subject/lesson/4185 /start/168937/</w:t>
              </w:r>
            </w:hyperlink>
          </w:p>
        </w:tc>
      </w:tr>
      <w:tr w:rsidR="001A71EF" w:rsidRPr="004E06D7" w:rsidTr="00ED736D">
        <w:trPr>
          <w:trHeight w:val="2216"/>
        </w:trPr>
        <w:tc>
          <w:tcPr>
            <w:tcW w:w="562" w:type="dxa"/>
            <w:vMerge w:val="restart"/>
          </w:tcPr>
          <w:p w:rsidR="001A71EF" w:rsidRPr="001678A7" w:rsidRDefault="001A71EF" w:rsidP="00ED736D">
            <w:pPr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94" w:type="dxa"/>
            <w:tcBorders>
              <w:bottom w:val="single" w:sz="4" w:space="0" w:color="auto"/>
            </w:tcBorders>
          </w:tcPr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  <w:r w:rsidRPr="001A71EF">
              <w:rPr>
                <w:rFonts w:ascii="Times New Roman" w:hAnsi="Times New Roman" w:cs="Times New Roman"/>
                <w:lang w:val="ru-RU"/>
              </w:rPr>
              <w:t>Развитие координации движений.</w:t>
            </w:r>
          </w:p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  <w:r w:rsidRPr="001A71EF">
              <w:rPr>
                <w:rFonts w:ascii="Times New Roman" w:hAnsi="Times New Roman" w:cs="Times New Roman"/>
                <w:lang w:val="ru-RU"/>
              </w:rPr>
              <w:t xml:space="preserve">Дневник наблюдений </w:t>
            </w:r>
            <w:proofErr w:type="gramStart"/>
            <w:r w:rsidRPr="001A71EF">
              <w:rPr>
                <w:rFonts w:ascii="Times New Roman" w:hAnsi="Times New Roman" w:cs="Times New Roman"/>
                <w:lang w:val="ru-RU"/>
              </w:rPr>
              <w:t>по физической культуры</w:t>
            </w:r>
            <w:proofErr w:type="gramEnd"/>
            <w:r w:rsidRPr="001A71EF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1EF" w:rsidRPr="001678A7" w:rsidRDefault="001A71EF" w:rsidP="00ED736D">
            <w:pPr>
              <w:autoSpaceDE w:val="0"/>
              <w:autoSpaceDN w:val="0"/>
              <w:spacing w:before="98"/>
              <w:ind w:left="72"/>
              <w:jc w:val="center"/>
              <w:rPr>
                <w:rFonts w:ascii="Times New Roman" w:hAnsi="Times New Roman" w:cs="Times New Roman"/>
                <w:b/>
              </w:rPr>
            </w:pPr>
            <w:r w:rsidRPr="001678A7"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A71EF" w:rsidRPr="001678A7" w:rsidRDefault="001A71EF" w:rsidP="00ED736D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835" w:type="dxa"/>
            <w:vMerge w:val="restart"/>
          </w:tcPr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  <w:r w:rsidRPr="001A71EF">
              <w:rPr>
                <w:rFonts w:ascii="Times New Roman" w:hAnsi="Times New Roman" w:cs="Times New Roman"/>
                <w:lang w:val="ru-RU"/>
              </w:rPr>
              <w:t>Рассказ учителя</w:t>
            </w:r>
          </w:p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  <w:r w:rsidRPr="001A71EF">
              <w:rPr>
                <w:rFonts w:ascii="Times New Roman" w:hAnsi="Times New Roman" w:cs="Times New Roman"/>
                <w:lang w:val="ru-RU"/>
              </w:rPr>
              <w:t>(образец действий учителя, иллюстративный материал, видеоролики)</w:t>
            </w:r>
          </w:p>
          <w:p w:rsidR="001A71EF" w:rsidRPr="00FC0BE2" w:rsidRDefault="001A71EF" w:rsidP="00ED736D">
            <w:pPr>
              <w:rPr>
                <w:rFonts w:ascii="Times New Roman" w:hAnsi="Times New Roman" w:cs="Times New Roman"/>
              </w:rPr>
            </w:pPr>
            <w:proofErr w:type="spellStart"/>
            <w:r w:rsidRPr="00FC0BE2">
              <w:rPr>
                <w:rFonts w:ascii="Times New Roman" w:hAnsi="Times New Roman" w:cs="Times New Roman"/>
              </w:rPr>
              <w:t>Практическое</w:t>
            </w:r>
            <w:proofErr w:type="spellEnd"/>
            <w:r w:rsidRPr="00FC0B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C0BE2">
              <w:rPr>
                <w:rFonts w:ascii="Times New Roman" w:hAnsi="Times New Roman" w:cs="Times New Roman"/>
              </w:rPr>
              <w:t>занятие</w:t>
            </w:r>
            <w:proofErr w:type="spellEnd"/>
          </w:p>
          <w:p w:rsidR="001A71EF" w:rsidRPr="00FC0BE2" w:rsidRDefault="004E06D7" w:rsidP="00ED736D">
            <w:pPr>
              <w:rPr>
                <w:rFonts w:ascii="Times New Roman" w:hAnsi="Times New Roman" w:cs="Times New Roman"/>
              </w:rPr>
            </w:pPr>
            <w:hyperlink r:id="rId8" w:history="1">
              <w:r w:rsidR="001A71EF" w:rsidRPr="00FC0BE2">
                <w:rPr>
                  <w:rStyle w:val="affa"/>
                  <w:rFonts w:ascii="Times New Roman" w:hAnsi="Times New Roman" w:cs="Times New Roman"/>
                </w:rPr>
                <w:t>https://resh.edu.ru/ subject/lesson/6185 /start/224375/</w:t>
              </w:r>
            </w:hyperlink>
          </w:p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  <w:r w:rsidRPr="001A71EF">
              <w:rPr>
                <w:rFonts w:ascii="Times New Roman" w:hAnsi="Times New Roman" w:cs="Times New Roman"/>
                <w:lang w:val="ru-RU"/>
              </w:rPr>
              <w:t>Контрольная работа.</w:t>
            </w:r>
          </w:p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  <w:r w:rsidRPr="001A71EF">
              <w:rPr>
                <w:rFonts w:ascii="Times New Roman" w:hAnsi="Times New Roman" w:cs="Times New Roman"/>
                <w:lang w:val="ru-RU"/>
              </w:rPr>
              <w:t>Письменные тестовые задания</w:t>
            </w:r>
          </w:p>
        </w:tc>
      </w:tr>
      <w:tr w:rsidR="001A71EF" w:rsidRPr="001678A7" w:rsidTr="00ED736D">
        <w:trPr>
          <w:trHeight w:val="526"/>
        </w:trPr>
        <w:tc>
          <w:tcPr>
            <w:tcW w:w="562" w:type="dxa"/>
            <w:vMerge/>
          </w:tcPr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94" w:type="dxa"/>
            <w:tcBorders>
              <w:top w:val="single" w:sz="4" w:space="0" w:color="auto"/>
            </w:tcBorders>
          </w:tcPr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  <w:r w:rsidRPr="001A71EF">
              <w:rPr>
                <w:rFonts w:ascii="Times New Roman" w:hAnsi="Times New Roman" w:cs="Times New Roman"/>
                <w:lang w:val="ru-RU"/>
              </w:rPr>
              <w:t>Дифференцированная аттестация по разделам:</w:t>
            </w:r>
          </w:p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  <w:r w:rsidRPr="001A71EF">
              <w:rPr>
                <w:rFonts w:ascii="Times New Roman" w:hAnsi="Times New Roman" w:cs="Times New Roman"/>
                <w:lang w:val="ru-RU"/>
              </w:rPr>
              <w:t>1. Знания о физической культуре</w:t>
            </w:r>
          </w:p>
          <w:p w:rsidR="001A71EF" w:rsidRPr="001678A7" w:rsidRDefault="001A71EF" w:rsidP="00ED736D">
            <w:pPr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 w:rsidRPr="001678A7">
              <w:rPr>
                <w:rFonts w:ascii="Times New Roman" w:hAnsi="Times New Roman" w:cs="Times New Roman"/>
              </w:rPr>
              <w:t>Способы</w:t>
            </w:r>
            <w:proofErr w:type="spellEnd"/>
            <w:r w:rsidRPr="001678A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78A7">
              <w:rPr>
                <w:rFonts w:ascii="Times New Roman" w:hAnsi="Times New Roman" w:cs="Times New Roman"/>
              </w:rPr>
              <w:t>самостоятельной</w:t>
            </w:r>
            <w:proofErr w:type="spellEnd"/>
            <w:r w:rsidRPr="001678A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78A7">
              <w:rPr>
                <w:rFonts w:ascii="Times New Roman" w:hAnsi="Times New Roman" w:cs="Times New Roman"/>
              </w:rPr>
              <w:t>деятельности</w:t>
            </w:r>
            <w:proofErr w:type="spellEnd"/>
          </w:p>
        </w:tc>
        <w:tc>
          <w:tcPr>
            <w:tcW w:w="565" w:type="dxa"/>
            <w:tcBorders>
              <w:top w:val="single" w:sz="4" w:space="0" w:color="auto"/>
            </w:tcBorders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1EF" w:rsidRPr="001678A7" w:rsidRDefault="001A71EF" w:rsidP="00ED736D">
            <w:pPr>
              <w:autoSpaceDE w:val="0"/>
              <w:autoSpaceDN w:val="0"/>
              <w:spacing w:before="98"/>
              <w:ind w:left="7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A71EF" w:rsidRPr="001678A7" w:rsidRDefault="001A71EF" w:rsidP="00ED736D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835" w:type="dxa"/>
            <w:vMerge/>
          </w:tcPr>
          <w:p w:rsidR="001A71EF" w:rsidRPr="00FC0BE2" w:rsidRDefault="001A71EF" w:rsidP="00ED736D">
            <w:pPr>
              <w:rPr>
                <w:rFonts w:ascii="Times New Roman" w:hAnsi="Times New Roman" w:cs="Times New Roman"/>
              </w:rPr>
            </w:pPr>
          </w:p>
        </w:tc>
      </w:tr>
      <w:tr w:rsidR="001A71EF" w:rsidRPr="001678A7" w:rsidTr="00ED736D">
        <w:tc>
          <w:tcPr>
            <w:tcW w:w="562" w:type="dxa"/>
          </w:tcPr>
          <w:p w:rsidR="001A71EF" w:rsidRPr="001678A7" w:rsidRDefault="001A71EF" w:rsidP="00ED736D">
            <w:pPr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94" w:type="dxa"/>
          </w:tcPr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  <w:r w:rsidRPr="001A71EF">
              <w:rPr>
                <w:rFonts w:ascii="Times New Roman" w:hAnsi="Times New Roman" w:cs="Times New Roman"/>
                <w:lang w:val="ru-RU"/>
              </w:rPr>
              <w:t>Правила поведения на уроках гимнастики и акробатики.</w:t>
            </w:r>
          </w:p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</w:p>
          <w:p w:rsidR="001A71EF" w:rsidRPr="001678A7" w:rsidRDefault="001A71EF" w:rsidP="00ED736D">
            <w:pPr>
              <w:rPr>
                <w:rFonts w:ascii="Times New Roman" w:hAnsi="Times New Roman" w:cs="Times New Roman"/>
              </w:rPr>
            </w:pPr>
            <w:proofErr w:type="spellStart"/>
            <w:r w:rsidRPr="001678A7">
              <w:rPr>
                <w:rFonts w:ascii="Times New Roman" w:hAnsi="Times New Roman" w:cs="Times New Roman"/>
              </w:rPr>
              <w:t>Строевые</w:t>
            </w:r>
            <w:proofErr w:type="spellEnd"/>
            <w:r w:rsidRPr="001678A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78A7">
              <w:rPr>
                <w:rFonts w:ascii="Times New Roman" w:hAnsi="Times New Roman" w:cs="Times New Roman"/>
              </w:rPr>
              <w:t>упражнения</w:t>
            </w:r>
            <w:proofErr w:type="spellEnd"/>
            <w:r w:rsidRPr="001678A7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1678A7">
              <w:rPr>
                <w:rFonts w:ascii="Times New Roman" w:hAnsi="Times New Roman" w:cs="Times New Roman"/>
              </w:rPr>
              <w:t>команды</w:t>
            </w:r>
            <w:proofErr w:type="spellEnd"/>
            <w:r w:rsidRPr="001678A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5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1EF" w:rsidRPr="001678A7" w:rsidRDefault="001A71EF" w:rsidP="00ED736D">
            <w:pPr>
              <w:autoSpaceDE w:val="0"/>
              <w:autoSpaceDN w:val="0"/>
              <w:spacing w:before="98"/>
              <w:ind w:left="72"/>
              <w:jc w:val="center"/>
              <w:rPr>
                <w:rFonts w:ascii="Times New Roman" w:hAnsi="Times New Roman" w:cs="Times New Roman"/>
                <w:b/>
              </w:rPr>
            </w:pPr>
            <w:r w:rsidRPr="001678A7"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992" w:type="dxa"/>
          </w:tcPr>
          <w:p w:rsidR="001A71EF" w:rsidRPr="001678A7" w:rsidRDefault="001A71EF" w:rsidP="00ED736D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835" w:type="dxa"/>
          </w:tcPr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  <w:r w:rsidRPr="001A71EF">
              <w:rPr>
                <w:rFonts w:ascii="Times New Roman" w:hAnsi="Times New Roman" w:cs="Times New Roman"/>
                <w:lang w:val="ru-RU"/>
              </w:rPr>
              <w:t>Рассказ учителя</w:t>
            </w:r>
          </w:p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  <w:r w:rsidRPr="001A71EF">
              <w:rPr>
                <w:rFonts w:ascii="Times New Roman" w:hAnsi="Times New Roman" w:cs="Times New Roman"/>
                <w:lang w:val="ru-RU"/>
              </w:rPr>
              <w:t>(образец действий учителя, иллюстративный материал, видеоролики)</w:t>
            </w:r>
          </w:p>
          <w:p w:rsidR="001A71EF" w:rsidRPr="00FC0BE2" w:rsidRDefault="001A71EF" w:rsidP="00ED736D">
            <w:pPr>
              <w:rPr>
                <w:rFonts w:ascii="Times New Roman" w:hAnsi="Times New Roman" w:cs="Times New Roman"/>
              </w:rPr>
            </w:pPr>
            <w:proofErr w:type="spellStart"/>
            <w:r w:rsidRPr="00FC0BE2">
              <w:rPr>
                <w:rFonts w:ascii="Times New Roman" w:hAnsi="Times New Roman" w:cs="Times New Roman"/>
              </w:rPr>
              <w:t>Практическое</w:t>
            </w:r>
            <w:proofErr w:type="spellEnd"/>
            <w:r w:rsidRPr="00FC0B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C0BE2">
              <w:rPr>
                <w:rFonts w:ascii="Times New Roman" w:hAnsi="Times New Roman" w:cs="Times New Roman"/>
              </w:rPr>
              <w:t>занятие</w:t>
            </w:r>
            <w:proofErr w:type="spellEnd"/>
          </w:p>
          <w:p w:rsidR="001A71EF" w:rsidRPr="00FC0BE2" w:rsidRDefault="001A71EF" w:rsidP="00ED736D">
            <w:pPr>
              <w:rPr>
                <w:rFonts w:ascii="Times New Roman" w:hAnsi="Times New Roman" w:cs="Times New Roman"/>
              </w:rPr>
            </w:pPr>
          </w:p>
        </w:tc>
      </w:tr>
      <w:tr w:rsidR="001A71EF" w:rsidRPr="004E06D7" w:rsidTr="00ED736D">
        <w:tc>
          <w:tcPr>
            <w:tcW w:w="562" w:type="dxa"/>
          </w:tcPr>
          <w:p w:rsidR="001A71EF" w:rsidRPr="001678A7" w:rsidRDefault="001A71EF" w:rsidP="00ED736D">
            <w:pPr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94" w:type="dxa"/>
          </w:tcPr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  <w:r w:rsidRPr="001A71EF">
              <w:rPr>
                <w:rFonts w:ascii="Times New Roman" w:hAnsi="Times New Roman" w:cs="Times New Roman"/>
                <w:lang w:val="ru-RU"/>
              </w:rPr>
              <w:t xml:space="preserve">Правила поведения на занятиях </w:t>
            </w:r>
            <w:r w:rsidRPr="001A71EF">
              <w:rPr>
                <w:rFonts w:ascii="Times New Roman" w:hAnsi="Times New Roman" w:cs="Times New Roman"/>
                <w:lang w:val="ru-RU"/>
              </w:rPr>
              <w:lastRenderedPageBreak/>
              <w:t>лёгкой атлетикой.</w:t>
            </w:r>
          </w:p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</w:p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</w:p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  <w:r w:rsidRPr="001A71EF">
              <w:rPr>
                <w:rFonts w:ascii="Times New Roman" w:hAnsi="Times New Roman" w:cs="Times New Roman"/>
                <w:lang w:val="ru-RU"/>
              </w:rPr>
              <w:t>Броски мяча в неподвижную мишень.</w:t>
            </w:r>
          </w:p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  <w:r w:rsidRPr="001A71EF">
              <w:rPr>
                <w:rFonts w:ascii="Times New Roman" w:hAnsi="Times New Roman" w:cs="Times New Roman"/>
                <w:lang w:val="ru-RU"/>
              </w:rPr>
              <w:t>/ Подготовка к сдаче 1 ступени ВФСК ГТО.</w:t>
            </w:r>
          </w:p>
        </w:tc>
        <w:tc>
          <w:tcPr>
            <w:tcW w:w="565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708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1</w:t>
            </w:r>
          </w:p>
          <w:p w:rsidR="001A71EF" w:rsidRPr="001678A7" w:rsidRDefault="001A71EF" w:rsidP="00ED736D">
            <w:pPr>
              <w:rPr>
                <w:rFonts w:ascii="Times New Roman" w:hAnsi="Times New Roman" w:cs="Times New Roman"/>
              </w:rPr>
            </w:pPr>
          </w:p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</w:p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</w:p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</w:p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1EF" w:rsidRPr="001678A7" w:rsidRDefault="001A71EF" w:rsidP="00ED736D">
            <w:pPr>
              <w:autoSpaceDE w:val="0"/>
              <w:autoSpaceDN w:val="0"/>
              <w:spacing w:before="9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678A7">
              <w:rPr>
                <w:rFonts w:ascii="Times New Roman" w:hAnsi="Times New Roman" w:cs="Times New Roman"/>
                <w:b/>
              </w:rPr>
              <w:lastRenderedPageBreak/>
              <w:t>октябрь</w:t>
            </w:r>
            <w:proofErr w:type="spellEnd"/>
          </w:p>
          <w:p w:rsidR="001A71EF" w:rsidRPr="001678A7" w:rsidRDefault="001A71EF" w:rsidP="00ED736D">
            <w:pPr>
              <w:autoSpaceDE w:val="0"/>
              <w:autoSpaceDN w:val="0"/>
              <w:spacing w:before="98"/>
              <w:ind w:left="72"/>
              <w:jc w:val="center"/>
              <w:rPr>
                <w:rFonts w:ascii="Times New Roman" w:hAnsi="Times New Roman" w:cs="Times New Roman"/>
                <w:b/>
              </w:rPr>
            </w:pPr>
            <w:r w:rsidRPr="001678A7">
              <w:rPr>
                <w:rFonts w:ascii="Times New Roman" w:hAnsi="Times New Roman" w:cs="Times New Roman"/>
                <w:b/>
              </w:rPr>
              <w:lastRenderedPageBreak/>
              <w:t>6</w:t>
            </w:r>
          </w:p>
        </w:tc>
        <w:tc>
          <w:tcPr>
            <w:tcW w:w="992" w:type="dxa"/>
          </w:tcPr>
          <w:p w:rsidR="001A71EF" w:rsidRPr="001678A7" w:rsidRDefault="001A71EF" w:rsidP="00ED736D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835" w:type="dxa"/>
          </w:tcPr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  <w:r w:rsidRPr="001A71EF">
              <w:rPr>
                <w:rFonts w:ascii="Times New Roman" w:hAnsi="Times New Roman" w:cs="Times New Roman"/>
                <w:lang w:val="ru-RU"/>
              </w:rPr>
              <w:t>Учебный диалог</w:t>
            </w:r>
          </w:p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  <w:r w:rsidRPr="001A71EF">
              <w:rPr>
                <w:rFonts w:ascii="Times New Roman" w:hAnsi="Times New Roman" w:cs="Times New Roman"/>
                <w:lang w:val="ru-RU"/>
              </w:rPr>
              <w:lastRenderedPageBreak/>
              <w:t>(иллюстративный материал, видеоролик)</w:t>
            </w:r>
          </w:p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  <w:r w:rsidRPr="00FC0BE2">
              <w:rPr>
                <w:rFonts w:ascii="Times New Roman" w:hAnsi="Times New Roman" w:cs="Times New Roman"/>
              </w:rPr>
              <w:t>https</w:t>
            </w:r>
            <w:r w:rsidRPr="001A71EF">
              <w:rPr>
                <w:rFonts w:ascii="Times New Roman" w:hAnsi="Times New Roman" w:cs="Times New Roman"/>
                <w:lang w:val="ru-RU"/>
              </w:rPr>
              <w:t>://</w:t>
            </w:r>
            <w:proofErr w:type="spellStart"/>
            <w:r w:rsidRPr="00FC0BE2">
              <w:rPr>
                <w:rFonts w:ascii="Times New Roman" w:hAnsi="Times New Roman" w:cs="Times New Roman"/>
              </w:rPr>
              <w:t>resh</w:t>
            </w:r>
            <w:proofErr w:type="spellEnd"/>
            <w:r w:rsidRPr="001A71EF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FC0BE2">
              <w:rPr>
                <w:rFonts w:ascii="Times New Roman" w:hAnsi="Times New Roman" w:cs="Times New Roman"/>
              </w:rPr>
              <w:t>edu</w:t>
            </w:r>
            <w:proofErr w:type="spellEnd"/>
            <w:r w:rsidRPr="001A71EF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FC0BE2">
              <w:rPr>
                <w:rFonts w:ascii="Times New Roman" w:hAnsi="Times New Roman" w:cs="Times New Roman"/>
              </w:rPr>
              <w:t>ru</w:t>
            </w:r>
            <w:proofErr w:type="spellEnd"/>
            <w:r w:rsidRPr="001A71EF">
              <w:rPr>
                <w:rFonts w:ascii="Times New Roman" w:hAnsi="Times New Roman" w:cs="Times New Roman"/>
                <w:lang w:val="ru-RU"/>
              </w:rPr>
              <w:t>/</w:t>
            </w:r>
            <w:r w:rsidRPr="00FC0BE2">
              <w:rPr>
                <w:rFonts w:ascii="Times New Roman" w:hAnsi="Times New Roman" w:cs="Times New Roman"/>
              </w:rPr>
              <w:t>subject</w:t>
            </w:r>
            <w:r w:rsidRPr="001A71EF">
              <w:rPr>
                <w:rFonts w:ascii="Times New Roman" w:hAnsi="Times New Roman" w:cs="Times New Roman"/>
                <w:lang w:val="ru-RU"/>
              </w:rPr>
              <w:t>/</w:t>
            </w:r>
            <w:r w:rsidRPr="00FC0BE2">
              <w:rPr>
                <w:rFonts w:ascii="Times New Roman" w:hAnsi="Times New Roman" w:cs="Times New Roman"/>
              </w:rPr>
              <w:t>lesson</w:t>
            </w:r>
            <w:r w:rsidRPr="001A71EF">
              <w:rPr>
                <w:rFonts w:ascii="Times New Roman" w:hAnsi="Times New Roman" w:cs="Times New Roman"/>
                <w:lang w:val="ru-RU"/>
              </w:rPr>
              <w:t>/5739/</w:t>
            </w:r>
            <w:r w:rsidRPr="00FC0BE2">
              <w:rPr>
                <w:rFonts w:ascii="Times New Roman" w:hAnsi="Times New Roman" w:cs="Times New Roman"/>
              </w:rPr>
              <w:t>start</w:t>
            </w:r>
            <w:r w:rsidRPr="001A71EF">
              <w:rPr>
                <w:rFonts w:ascii="Times New Roman" w:hAnsi="Times New Roman" w:cs="Times New Roman"/>
                <w:lang w:val="ru-RU"/>
              </w:rPr>
              <w:t>/169041/</w:t>
            </w:r>
          </w:p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  <w:r w:rsidRPr="001A71EF">
              <w:rPr>
                <w:rFonts w:ascii="Times New Roman" w:hAnsi="Times New Roman" w:cs="Times New Roman"/>
                <w:lang w:val="ru-RU"/>
              </w:rPr>
              <w:t>Практическое занятие</w:t>
            </w:r>
          </w:p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  <w:r w:rsidRPr="00FC0BE2">
              <w:rPr>
                <w:rFonts w:ascii="Times New Roman" w:hAnsi="Times New Roman" w:cs="Times New Roman"/>
              </w:rPr>
              <w:t>https</w:t>
            </w:r>
            <w:r w:rsidRPr="001A71EF">
              <w:rPr>
                <w:rFonts w:ascii="Times New Roman" w:hAnsi="Times New Roman" w:cs="Times New Roman"/>
                <w:lang w:val="ru-RU"/>
              </w:rPr>
              <w:t>://</w:t>
            </w:r>
            <w:proofErr w:type="spellStart"/>
            <w:r w:rsidRPr="00FC0BE2">
              <w:rPr>
                <w:rFonts w:ascii="Times New Roman" w:hAnsi="Times New Roman" w:cs="Times New Roman"/>
              </w:rPr>
              <w:t>resh</w:t>
            </w:r>
            <w:proofErr w:type="spellEnd"/>
            <w:r w:rsidRPr="001A71EF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FC0BE2">
              <w:rPr>
                <w:rFonts w:ascii="Times New Roman" w:hAnsi="Times New Roman" w:cs="Times New Roman"/>
              </w:rPr>
              <w:t>edu</w:t>
            </w:r>
            <w:proofErr w:type="spellEnd"/>
            <w:r w:rsidRPr="001A71EF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FC0BE2">
              <w:rPr>
                <w:rFonts w:ascii="Times New Roman" w:hAnsi="Times New Roman" w:cs="Times New Roman"/>
              </w:rPr>
              <w:t>ru</w:t>
            </w:r>
            <w:proofErr w:type="spellEnd"/>
            <w:r w:rsidRPr="001A71EF">
              <w:rPr>
                <w:rFonts w:ascii="Times New Roman" w:hAnsi="Times New Roman" w:cs="Times New Roman"/>
                <w:lang w:val="ru-RU"/>
              </w:rPr>
              <w:t>/</w:t>
            </w:r>
            <w:r w:rsidRPr="00FC0BE2">
              <w:rPr>
                <w:rFonts w:ascii="Times New Roman" w:hAnsi="Times New Roman" w:cs="Times New Roman"/>
              </w:rPr>
              <w:t>subject</w:t>
            </w:r>
            <w:r w:rsidRPr="001A71EF">
              <w:rPr>
                <w:rFonts w:ascii="Times New Roman" w:hAnsi="Times New Roman" w:cs="Times New Roman"/>
                <w:lang w:val="ru-RU"/>
              </w:rPr>
              <w:t>/</w:t>
            </w:r>
            <w:r w:rsidRPr="00FC0BE2">
              <w:rPr>
                <w:rFonts w:ascii="Times New Roman" w:hAnsi="Times New Roman" w:cs="Times New Roman"/>
              </w:rPr>
              <w:t>lesson</w:t>
            </w:r>
            <w:r w:rsidRPr="001A71EF">
              <w:rPr>
                <w:rFonts w:ascii="Times New Roman" w:hAnsi="Times New Roman" w:cs="Times New Roman"/>
                <w:lang w:val="ru-RU"/>
              </w:rPr>
              <w:t>/4187/</w:t>
            </w:r>
            <w:r w:rsidRPr="00FC0BE2">
              <w:rPr>
                <w:rFonts w:ascii="Times New Roman" w:hAnsi="Times New Roman" w:cs="Times New Roman"/>
              </w:rPr>
              <w:t>start</w:t>
            </w:r>
            <w:r w:rsidRPr="001A71EF">
              <w:rPr>
                <w:rFonts w:ascii="Times New Roman" w:hAnsi="Times New Roman" w:cs="Times New Roman"/>
                <w:lang w:val="ru-RU"/>
              </w:rPr>
              <w:t>/169123</w:t>
            </w:r>
          </w:p>
        </w:tc>
      </w:tr>
      <w:tr w:rsidR="001A71EF" w:rsidRPr="001678A7" w:rsidTr="00ED736D">
        <w:tc>
          <w:tcPr>
            <w:tcW w:w="562" w:type="dxa"/>
          </w:tcPr>
          <w:p w:rsidR="001A71EF" w:rsidRPr="001678A7" w:rsidRDefault="001A71EF" w:rsidP="00ED736D">
            <w:pPr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3694" w:type="dxa"/>
          </w:tcPr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  <w:r w:rsidRPr="001A71EF">
              <w:rPr>
                <w:rFonts w:ascii="Times New Roman" w:hAnsi="Times New Roman" w:cs="Times New Roman"/>
                <w:lang w:val="ru-RU"/>
              </w:rPr>
              <w:t>Подвижные игры с</w:t>
            </w:r>
            <w:r w:rsidRPr="001678A7">
              <w:rPr>
                <w:rFonts w:ascii="Times New Roman" w:hAnsi="Times New Roman" w:cs="Times New Roman"/>
              </w:rPr>
              <w:t> </w:t>
            </w:r>
            <w:r w:rsidRPr="001A71EF">
              <w:rPr>
                <w:rFonts w:ascii="Times New Roman" w:hAnsi="Times New Roman" w:cs="Times New Roman"/>
                <w:lang w:val="ru-RU"/>
              </w:rPr>
              <w:t xml:space="preserve"> техническими приёмами спортивных игр (баскетбол, волейбол, футбол, ручной мяч) </w:t>
            </w:r>
          </w:p>
        </w:tc>
        <w:tc>
          <w:tcPr>
            <w:tcW w:w="565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1</w:t>
            </w:r>
          </w:p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1EF" w:rsidRPr="001678A7" w:rsidRDefault="001A71EF" w:rsidP="00ED736D">
            <w:pPr>
              <w:autoSpaceDE w:val="0"/>
              <w:autoSpaceDN w:val="0"/>
              <w:ind w:left="72"/>
              <w:jc w:val="center"/>
              <w:rPr>
                <w:rFonts w:ascii="Times New Roman" w:hAnsi="Times New Roman" w:cs="Times New Roman"/>
                <w:b/>
              </w:rPr>
            </w:pPr>
            <w:r w:rsidRPr="001678A7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992" w:type="dxa"/>
          </w:tcPr>
          <w:p w:rsidR="001A71EF" w:rsidRPr="001678A7" w:rsidRDefault="001A71EF" w:rsidP="00ED736D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835" w:type="dxa"/>
          </w:tcPr>
          <w:p w:rsidR="001A71EF" w:rsidRPr="00FC0BE2" w:rsidRDefault="001A71EF" w:rsidP="00ED736D">
            <w:pPr>
              <w:rPr>
                <w:rFonts w:ascii="Times New Roman" w:hAnsi="Times New Roman" w:cs="Times New Roman"/>
              </w:rPr>
            </w:pPr>
            <w:proofErr w:type="spellStart"/>
            <w:r w:rsidRPr="00FC0BE2">
              <w:rPr>
                <w:rFonts w:ascii="Times New Roman" w:hAnsi="Times New Roman" w:cs="Times New Roman"/>
              </w:rPr>
              <w:t>Практическое</w:t>
            </w:r>
            <w:proofErr w:type="spellEnd"/>
            <w:r w:rsidRPr="00FC0B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C0BE2">
              <w:rPr>
                <w:rFonts w:ascii="Times New Roman" w:hAnsi="Times New Roman" w:cs="Times New Roman"/>
              </w:rPr>
              <w:t>занятие</w:t>
            </w:r>
            <w:proofErr w:type="spellEnd"/>
          </w:p>
          <w:p w:rsidR="001A71EF" w:rsidRPr="00FC0BE2" w:rsidRDefault="004E06D7" w:rsidP="00ED736D">
            <w:pPr>
              <w:rPr>
                <w:rFonts w:ascii="Times New Roman" w:hAnsi="Times New Roman" w:cs="Times New Roman"/>
              </w:rPr>
            </w:pPr>
            <w:hyperlink r:id="rId9" w:history="1">
              <w:r w:rsidR="001A71EF" w:rsidRPr="00FC0BE2">
                <w:rPr>
                  <w:rStyle w:val="affa"/>
                  <w:rFonts w:ascii="Times New Roman" w:hAnsi="Times New Roman" w:cs="Times New Roman"/>
                  <w:bCs/>
                  <w:shd w:val="clear" w:color="auto" w:fill="FFFFFF"/>
                </w:rPr>
                <w:t>https://resh.edu.ru/ subject/ lesson /4237/start/223662/</w:t>
              </w:r>
            </w:hyperlink>
          </w:p>
        </w:tc>
      </w:tr>
      <w:tr w:rsidR="001A71EF" w:rsidRPr="001678A7" w:rsidTr="00ED736D">
        <w:trPr>
          <w:trHeight w:val="335"/>
        </w:trPr>
        <w:tc>
          <w:tcPr>
            <w:tcW w:w="562" w:type="dxa"/>
          </w:tcPr>
          <w:p w:rsidR="001A71EF" w:rsidRPr="001678A7" w:rsidRDefault="001A71EF" w:rsidP="00ED736D">
            <w:pPr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694" w:type="dxa"/>
          </w:tcPr>
          <w:p w:rsidR="001A71EF" w:rsidRPr="001678A7" w:rsidRDefault="001A71EF" w:rsidP="00ED736D">
            <w:pPr>
              <w:rPr>
                <w:rFonts w:ascii="Times New Roman" w:hAnsi="Times New Roman" w:cs="Times New Roman"/>
              </w:rPr>
            </w:pPr>
            <w:proofErr w:type="spellStart"/>
            <w:r w:rsidRPr="001678A7">
              <w:rPr>
                <w:rFonts w:ascii="Times New Roman" w:hAnsi="Times New Roman" w:cs="Times New Roman"/>
              </w:rPr>
              <w:t>Танцевальные</w:t>
            </w:r>
            <w:proofErr w:type="spellEnd"/>
            <w:r w:rsidRPr="001678A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78A7">
              <w:rPr>
                <w:rFonts w:ascii="Times New Roman" w:hAnsi="Times New Roman" w:cs="Times New Roman"/>
              </w:rPr>
              <w:t>движения</w:t>
            </w:r>
            <w:proofErr w:type="spellEnd"/>
          </w:p>
        </w:tc>
        <w:tc>
          <w:tcPr>
            <w:tcW w:w="565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1</w:t>
            </w:r>
          </w:p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678A7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992" w:type="dxa"/>
          </w:tcPr>
          <w:p w:rsidR="001A71EF" w:rsidRPr="001678A7" w:rsidRDefault="001A71EF" w:rsidP="00ED736D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835" w:type="dxa"/>
          </w:tcPr>
          <w:p w:rsidR="001A71EF" w:rsidRPr="00FC0BE2" w:rsidRDefault="001A71EF" w:rsidP="00ED736D">
            <w:pPr>
              <w:rPr>
                <w:rFonts w:ascii="Times New Roman" w:hAnsi="Times New Roman" w:cs="Times New Roman"/>
              </w:rPr>
            </w:pPr>
            <w:proofErr w:type="spellStart"/>
            <w:r w:rsidRPr="00FC0BE2">
              <w:rPr>
                <w:rFonts w:ascii="Times New Roman" w:hAnsi="Times New Roman" w:cs="Times New Roman"/>
              </w:rPr>
              <w:t>Практическое</w:t>
            </w:r>
            <w:proofErr w:type="spellEnd"/>
            <w:r w:rsidRPr="00FC0B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C0BE2">
              <w:rPr>
                <w:rFonts w:ascii="Times New Roman" w:hAnsi="Times New Roman" w:cs="Times New Roman"/>
              </w:rPr>
              <w:t>занятие</w:t>
            </w:r>
            <w:proofErr w:type="spellEnd"/>
          </w:p>
        </w:tc>
      </w:tr>
      <w:tr w:rsidR="001A71EF" w:rsidRPr="004E06D7" w:rsidTr="00ED736D">
        <w:tc>
          <w:tcPr>
            <w:tcW w:w="562" w:type="dxa"/>
          </w:tcPr>
          <w:p w:rsidR="001A71EF" w:rsidRPr="001678A7" w:rsidRDefault="001A71EF" w:rsidP="00ED736D">
            <w:pPr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694" w:type="dxa"/>
          </w:tcPr>
          <w:p w:rsidR="001A71EF" w:rsidRPr="001678A7" w:rsidRDefault="001A71EF" w:rsidP="00ED736D">
            <w:pPr>
              <w:rPr>
                <w:rFonts w:ascii="Times New Roman" w:hAnsi="Times New Roman" w:cs="Times New Roman"/>
              </w:rPr>
            </w:pPr>
            <w:proofErr w:type="spellStart"/>
            <w:r w:rsidRPr="001678A7">
              <w:rPr>
                <w:rFonts w:ascii="Times New Roman" w:hAnsi="Times New Roman" w:cs="Times New Roman"/>
              </w:rPr>
              <w:t>Закаливание</w:t>
            </w:r>
            <w:proofErr w:type="spellEnd"/>
            <w:r w:rsidRPr="001678A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78A7">
              <w:rPr>
                <w:rFonts w:ascii="Times New Roman" w:hAnsi="Times New Roman" w:cs="Times New Roman"/>
              </w:rPr>
              <w:t>организма</w:t>
            </w:r>
            <w:proofErr w:type="spellEnd"/>
          </w:p>
          <w:p w:rsidR="001A71EF" w:rsidRPr="001678A7" w:rsidRDefault="001A71EF" w:rsidP="00ED736D">
            <w:pPr>
              <w:rPr>
                <w:rFonts w:ascii="Times New Roman" w:hAnsi="Times New Roman" w:cs="Times New Roman"/>
              </w:rPr>
            </w:pPr>
          </w:p>
          <w:p w:rsidR="001A71EF" w:rsidRPr="001678A7" w:rsidRDefault="001A71EF" w:rsidP="00ED73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1</w:t>
            </w:r>
          </w:p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</w:p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</w:p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1EF" w:rsidRPr="001678A7" w:rsidRDefault="001A71EF" w:rsidP="00ED736D">
            <w:pPr>
              <w:autoSpaceDE w:val="0"/>
              <w:autoSpaceDN w:val="0"/>
              <w:spacing w:before="98"/>
              <w:ind w:left="72"/>
              <w:jc w:val="center"/>
              <w:rPr>
                <w:rFonts w:ascii="Times New Roman" w:hAnsi="Times New Roman" w:cs="Times New Roman"/>
                <w:b/>
              </w:rPr>
            </w:pPr>
            <w:r w:rsidRPr="001678A7"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992" w:type="dxa"/>
          </w:tcPr>
          <w:p w:rsidR="001A71EF" w:rsidRPr="001678A7" w:rsidRDefault="001A71EF" w:rsidP="00ED736D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835" w:type="dxa"/>
          </w:tcPr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  <w:r w:rsidRPr="001A71EF">
              <w:rPr>
                <w:rFonts w:ascii="Times New Roman" w:hAnsi="Times New Roman" w:cs="Times New Roman"/>
                <w:lang w:val="ru-RU"/>
              </w:rPr>
              <w:t xml:space="preserve">Рассказ учителя                          </w:t>
            </w:r>
            <w:proofErr w:type="gramStart"/>
            <w:r w:rsidRPr="001A71EF">
              <w:rPr>
                <w:rFonts w:ascii="Times New Roman" w:hAnsi="Times New Roman" w:cs="Times New Roman"/>
                <w:lang w:val="ru-RU"/>
              </w:rPr>
              <w:t xml:space="preserve">   (</w:t>
            </w:r>
            <w:proofErr w:type="gramEnd"/>
            <w:r w:rsidRPr="001A71EF">
              <w:rPr>
                <w:rFonts w:ascii="Times New Roman" w:hAnsi="Times New Roman" w:cs="Times New Roman"/>
                <w:lang w:val="ru-RU"/>
              </w:rPr>
              <w:t xml:space="preserve">с использованием иллюстративного материала и видеофильмов) </w:t>
            </w:r>
          </w:p>
          <w:p w:rsidR="001A71EF" w:rsidRPr="001A71EF" w:rsidRDefault="004E06D7" w:rsidP="00ED736D">
            <w:pPr>
              <w:rPr>
                <w:rFonts w:ascii="Times New Roman" w:hAnsi="Times New Roman" w:cs="Times New Roman"/>
                <w:lang w:val="ru-RU"/>
              </w:rPr>
            </w:pPr>
            <w:hyperlink r:id="rId10" w:history="1">
              <w:r w:rsidR="001A71EF" w:rsidRPr="00FC0BE2">
                <w:rPr>
                  <w:rStyle w:val="affa"/>
                  <w:rFonts w:ascii="Times New Roman" w:hAnsi="Times New Roman" w:cs="Times New Roman"/>
                </w:rPr>
                <w:t>https</w:t>
              </w:r>
              <w:r w:rsidR="001A71EF"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://</w:t>
              </w:r>
              <w:proofErr w:type="spellStart"/>
              <w:r w:rsidR="001A71EF" w:rsidRPr="00FC0BE2">
                <w:rPr>
                  <w:rStyle w:val="affa"/>
                  <w:rFonts w:ascii="Times New Roman" w:hAnsi="Times New Roman" w:cs="Times New Roman"/>
                </w:rPr>
                <w:t>resh</w:t>
              </w:r>
              <w:proofErr w:type="spellEnd"/>
              <w:r w:rsidR="001A71EF"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="001A71EF" w:rsidRPr="00FC0BE2">
                <w:rPr>
                  <w:rStyle w:val="affa"/>
                  <w:rFonts w:ascii="Times New Roman" w:hAnsi="Times New Roman" w:cs="Times New Roman"/>
                </w:rPr>
                <w:t>edu</w:t>
              </w:r>
              <w:proofErr w:type="spellEnd"/>
              <w:r w:rsidR="001A71EF"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="001A71EF" w:rsidRPr="00FC0BE2">
                <w:rPr>
                  <w:rStyle w:val="affa"/>
                  <w:rFonts w:ascii="Times New Roman" w:hAnsi="Times New Roman" w:cs="Times New Roman"/>
                </w:rPr>
                <w:t>ru</w:t>
              </w:r>
              <w:proofErr w:type="spellEnd"/>
              <w:r w:rsidR="001A71EF"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/</w:t>
              </w:r>
              <w:r w:rsidR="001A71EF" w:rsidRPr="00FC0BE2">
                <w:rPr>
                  <w:rStyle w:val="affa"/>
                  <w:rFonts w:ascii="Times New Roman" w:hAnsi="Times New Roman" w:cs="Times New Roman"/>
                </w:rPr>
                <w:t>subject</w:t>
              </w:r>
              <w:r w:rsidR="001A71EF"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/</w:t>
              </w:r>
              <w:r w:rsidR="001A71EF" w:rsidRPr="00FC0BE2">
                <w:rPr>
                  <w:rStyle w:val="affa"/>
                  <w:rFonts w:ascii="Times New Roman" w:hAnsi="Times New Roman" w:cs="Times New Roman"/>
                </w:rPr>
                <w:t>lesson</w:t>
              </w:r>
              <w:r w:rsidR="001A71EF"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/4453/</w:t>
              </w:r>
              <w:r w:rsidR="001A71EF" w:rsidRPr="00FC0BE2">
                <w:rPr>
                  <w:rStyle w:val="affa"/>
                  <w:rFonts w:ascii="Times New Roman" w:hAnsi="Times New Roman" w:cs="Times New Roman"/>
                </w:rPr>
                <w:t>start</w:t>
              </w:r>
              <w:r w:rsidR="001A71EF"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/226239/</w:t>
              </w:r>
            </w:hyperlink>
          </w:p>
        </w:tc>
      </w:tr>
      <w:tr w:rsidR="001A71EF" w:rsidRPr="004E06D7" w:rsidTr="00ED736D">
        <w:trPr>
          <w:trHeight w:val="1403"/>
        </w:trPr>
        <w:tc>
          <w:tcPr>
            <w:tcW w:w="562" w:type="dxa"/>
            <w:vMerge w:val="restart"/>
          </w:tcPr>
          <w:p w:rsidR="001A71EF" w:rsidRPr="001678A7" w:rsidRDefault="001A71EF" w:rsidP="00ED736D">
            <w:pPr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694" w:type="dxa"/>
            <w:tcBorders>
              <w:bottom w:val="single" w:sz="4" w:space="0" w:color="auto"/>
            </w:tcBorders>
          </w:tcPr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  <w:r w:rsidRPr="001A71EF">
              <w:rPr>
                <w:rFonts w:ascii="Times New Roman" w:hAnsi="Times New Roman" w:cs="Times New Roman"/>
                <w:lang w:val="ru-RU"/>
              </w:rPr>
              <w:t xml:space="preserve">Утренняя зарядка </w:t>
            </w:r>
          </w:p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  <w:r w:rsidRPr="001A71EF">
              <w:rPr>
                <w:rFonts w:ascii="Times New Roman" w:hAnsi="Times New Roman" w:cs="Times New Roman"/>
                <w:lang w:val="ru-RU"/>
              </w:rPr>
              <w:t>Составление индивидуальных комплексов зарядки</w:t>
            </w:r>
          </w:p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1</w:t>
            </w:r>
          </w:p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1EF" w:rsidRPr="001678A7" w:rsidRDefault="001A71EF" w:rsidP="00ED736D">
            <w:pPr>
              <w:autoSpaceDE w:val="0"/>
              <w:autoSpaceDN w:val="0"/>
              <w:spacing w:before="98"/>
              <w:ind w:left="72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678A7">
              <w:rPr>
                <w:rFonts w:ascii="Times New Roman" w:hAnsi="Times New Roman" w:cs="Times New Roman"/>
                <w:b/>
              </w:rPr>
              <w:t>ноябрь</w:t>
            </w:r>
            <w:proofErr w:type="spellEnd"/>
          </w:p>
          <w:p w:rsidR="001A71EF" w:rsidRPr="001678A7" w:rsidRDefault="001A71EF" w:rsidP="00ED736D">
            <w:pPr>
              <w:autoSpaceDE w:val="0"/>
              <w:autoSpaceDN w:val="0"/>
              <w:spacing w:before="98"/>
              <w:ind w:left="72"/>
              <w:jc w:val="center"/>
              <w:rPr>
                <w:rFonts w:ascii="Times New Roman" w:hAnsi="Times New Roman" w:cs="Times New Roman"/>
                <w:b/>
              </w:rPr>
            </w:pPr>
            <w:r w:rsidRPr="001678A7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A71EF" w:rsidRPr="001678A7" w:rsidRDefault="001A71EF" w:rsidP="00ED736D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  <w:r w:rsidRPr="001A71EF">
              <w:rPr>
                <w:rFonts w:ascii="Times New Roman" w:hAnsi="Times New Roman" w:cs="Times New Roman"/>
                <w:lang w:val="ru-RU"/>
              </w:rPr>
              <w:t>Самостоятельная работа</w:t>
            </w:r>
          </w:p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  <w:r w:rsidRPr="001A71EF">
              <w:rPr>
                <w:rFonts w:ascii="Times New Roman" w:hAnsi="Times New Roman" w:cs="Times New Roman"/>
                <w:lang w:val="ru-RU"/>
              </w:rPr>
              <w:t xml:space="preserve">(иллюстративный материал, видеоролик) </w:t>
            </w:r>
            <w:hyperlink r:id="rId11" w:history="1">
              <w:r w:rsidRPr="00FC0BE2">
                <w:rPr>
                  <w:rStyle w:val="affa"/>
                  <w:rFonts w:ascii="Times New Roman" w:hAnsi="Times New Roman" w:cs="Times New Roman"/>
                </w:rPr>
                <w:t>https</w:t>
              </w:r>
              <w:r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://</w:t>
              </w:r>
              <w:proofErr w:type="spellStart"/>
              <w:r w:rsidRPr="00FC0BE2">
                <w:rPr>
                  <w:rStyle w:val="affa"/>
                  <w:rFonts w:ascii="Times New Roman" w:hAnsi="Times New Roman" w:cs="Times New Roman"/>
                </w:rPr>
                <w:t>resh</w:t>
              </w:r>
              <w:proofErr w:type="spellEnd"/>
              <w:r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FC0BE2">
                <w:rPr>
                  <w:rStyle w:val="affa"/>
                  <w:rFonts w:ascii="Times New Roman" w:hAnsi="Times New Roman" w:cs="Times New Roman"/>
                </w:rPr>
                <w:t>edu</w:t>
              </w:r>
              <w:proofErr w:type="spellEnd"/>
              <w:r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FC0BE2">
                <w:rPr>
                  <w:rStyle w:val="affa"/>
                  <w:rFonts w:ascii="Times New Roman" w:hAnsi="Times New Roman" w:cs="Times New Roman"/>
                </w:rPr>
                <w:t>ru</w:t>
              </w:r>
              <w:proofErr w:type="spellEnd"/>
              <w:r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/</w:t>
              </w:r>
              <w:r w:rsidRPr="00FC0BE2">
                <w:rPr>
                  <w:rStyle w:val="affa"/>
                  <w:rFonts w:ascii="Times New Roman" w:hAnsi="Times New Roman" w:cs="Times New Roman"/>
                </w:rPr>
                <w:t>subject</w:t>
              </w:r>
              <w:r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/</w:t>
              </w:r>
              <w:r w:rsidRPr="00FC0BE2">
                <w:rPr>
                  <w:rStyle w:val="affa"/>
                  <w:rFonts w:ascii="Times New Roman" w:hAnsi="Times New Roman" w:cs="Times New Roman"/>
                </w:rPr>
                <w:t>lesson</w:t>
              </w:r>
              <w:r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/4453/</w:t>
              </w:r>
              <w:r w:rsidRPr="00FC0BE2">
                <w:rPr>
                  <w:rStyle w:val="affa"/>
                  <w:rFonts w:ascii="Times New Roman" w:hAnsi="Times New Roman" w:cs="Times New Roman"/>
                </w:rPr>
                <w:t>start</w:t>
              </w:r>
              <w:r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/226239/</w:t>
              </w:r>
            </w:hyperlink>
          </w:p>
        </w:tc>
      </w:tr>
      <w:tr w:rsidR="001A71EF" w:rsidRPr="004E06D7" w:rsidTr="00ED736D">
        <w:trPr>
          <w:trHeight w:val="250"/>
        </w:trPr>
        <w:tc>
          <w:tcPr>
            <w:tcW w:w="562" w:type="dxa"/>
            <w:vMerge/>
          </w:tcPr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94" w:type="dxa"/>
            <w:tcBorders>
              <w:top w:val="single" w:sz="4" w:space="0" w:color="auto"/>
            </w:tcBorders>
          </w:tcPr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  <w:r w:rsidRPr="001A71EF">
              <w:rPr>
                <w:rFonts w:ascii="Times New Roman" w:hAnsi="Times New Roman" w:cs="Times New Roman"/>
                <w:lang w:val="ru-RU"/>
              </w:rPr>
              <w:t xml:space="preserve">Дифференцированная аттестация по разделу: </w:t>
            </w:r>
            <w:r w:rsidRPr="001A71E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Оздоровительная физическая культура</w:t>
            </w:r>
          </w:p>
        </w:tc>
        <w:tc>
          <w:tcPr>
            <w:tcW w:w="565" w:type="dxa"/>
            <w:tcBorders>
              <w:top w:val="single" w:sz="4" w:space="0" w:color="auto"/>
            </w:tcBorders>
          </w:tcPr>
          <w:p w:rsidR="001A71EF" w:rsidRPr="001678A7" w:rsidRDefault="001A71EF" w:rsidP="00ED736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678A7">
              <w:rPr>
                <w:rFonts w:ascii="Times New Roman" w:eastAsia="Times New Roman" w:hAnsi="Times New Roman" w:cs="Times New Roman"/>
                <w:color w:val="000000"/>
              </w:rPr>
              <w:t>0,5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1A71EF" w:rsidRPr="001678A7" w:rsidRDefault="001A71EF" w:rsidP="00ED736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678A7">
              <w:rPr>
                <w:rFonts w:ascii="Times New Roman" w:eastAsia="Times New Roman" w:hAnsi="Times New Roman" w:cs="Times New Roman"/>
                <w:color w:val="000000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A71EF" w:rsidRPr="001678A7" w:rsidRDefault="001A71EF" w:rsidP="00ED736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678A7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A71EF" w:rsidRPr="001678A7" w:rsidRDefault="001A71EF" w:rsidP="00ED736D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A71EF" w:rsidRPr="001678A7" w:rsidRDefault="001A71EF" w:rsidP="00ED736D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  <w:r w:rsidRPr="001A71EF">
              <w:rPr>
                <w:rFonts w:ascii="Times New Roman" w:hAnsi="Times New Roman" w:cs="Times New Roman"/>
                <w:lang w:val="ru-RU"/>
              </w:rPr>
              <w:t>Контрольная работа.</w:t>
            </w:r>
          </w:p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  <w:r w:rsidRPr="001A71EF">
              <w:rPr>
                <w:rFonts w:ascii="Times New Roman" w:hAnsi="Times New Roman" w:cs="Times New Roman"/>
                <w:lang w:val="ru-RU"/>
              </w:rPr>
              <w:t>Письменные тестовые задания</w:t>
            </w:r>
          </w:p>
        </w:tc>
      </w:tr>
      <w:tr w:rsidR="001A71EF" w:rsidRPr="001678A7" w:rsidTr="00ED736D">
        <w:trPr>
          <w:trHeight w:val="268"/>
        </w:trPr>
        <w:tc>
          <w:tcPr>
            <w:tcW w:w="562" w:type="dxa"/>
          </w:tcPr>
          <w:p w:rsidR="001A71EF" w:rsidRPr="001678A7" w:rsidRDefault="001A71EF" w:rsidP="00ED736D">
            <w:pPr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694" w:type="dxa"/>
          </w:tcPr>
          <w:p w:rsidR="001A71EF" w:rsidRPr="001678A7" w:rsidRDefault="001A71EF" w:rsidP="00ED736D">
            <w:pPr>
              <w:rPr>
                <w:rFonts w:ascii="Times New Roman" w:hAnsi="Times New Roman" w:cs="Times New Roman"/>
              </w:rPr>
            </w:pPr>
            <w:proofErr w:type="spellStart"/>
            <w:r w:rsidRPr="001678A7">
              <w:rPr>
                <w:rFonts w:ascii="Times New Roman" w:hAnsi="Times New Roman" w:cs="Times New Roman"/>
              </w:rPr>
              <w:t>Гимнастическая</w:t>
            </w:r>
            <w:proofErr w:type="spellEnd"/>
            <w:r w:rsidRPr="001678A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78A7">
              <w:rPr>
                <w:rFonts w:ascii="Times New Roman" w:hAnsi="Times New Roman" w:cs="Times New Roman"/>
              </w:rPr>
              <w:t>разминка</w:t>
            </w:r>
            <w:proofErr w:type="spellEnd"/>
          </w:p>
        </w:tc>
        <w:tc>
          <w:tcPr>
            <w:tcW w:w="565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1</w:t>
            </w:r>
          </w:p>
          <w:p w:rsidR="001A71EF" w:rsidRPr="001678A7" w:rsidRDefault="001A71EF" w:rsidP="00ED73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1EF" w:rsidRPr="001678A7" w:rsidRDefault="001A71EF" w:rsidP="00ED736D">
            <w:pPr>
              <w:autoSpaceDE w:val="0"/>
              <w:autoSpaceDN w:val="0"/>
              <w:spacing w:before="98"/>
              <w:ind w:left="72"/>
              <w:jc w:val="center"/>
              <w:rPr>
                <w:rFonts w:ascii="Times New Roman" w:hAnsi="Times New Roman" w:cs="Times New Roman"/>
                <w:b/>
              </w:rPr>
            </w:pPr>
            <w:r w:rsidRPr="001678A7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992" w:type="dxa"/>
          </w:tcPr>
          <w:p w:rsidR="001A71EF" w:rsidRPr="001678A7" w:rsidRDefault="001A71EF" w:rsidP="00ED736D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835" w:type="dxa"/>
          </w:tcPr>
          <w:p w:rsidR="001A71EF" w:rsidRPr="00FC0BE2" w:rsidRDefault="001A71EF" w:rsidP="00ED736D">
            <w:pPr>
              <w:rPr>
                <w:rFonts w:ascii="Times New Roman" w:hAnsi="Times New Roman" w:cs="Times New Roman"/>
              </w:rPr>
            </w:pPr>
            <w:proofErr w:type="spellStart"/>
            <w:r w:rsidRPr="00FC0BE2">
              <w:rPr>
                <w:rFonts w:ascii="Times New Roman" w:hAnsi="Times New Roman" w:cs="Times New Roman"/>
              </w:rPr>
              <w:t>Практическое</w:t>
            </w:r>
            <w:proofErr w:type="spellEnd"/>
            <w:r w:rsidRPr="00FC0B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C0BE2">
              <w:rPr>
                <w:rFonts w:ascii="Times New Roman" w:hAnsi="Times New Roman" w:cs="Times New Roman"/>
              </w:rPr>
              <w:t>занятие</w:t>
            </w:r>
            <w:proofErr w:type="spellEnd"/>
          </w:p>
        </w:tc>
      </w:tr>
      <w:tr w:rsidR="001A71EF" w:rsidRPr="001678A7" w:rsidTr="00ED736D">
        <w:tc>
          <w:tcPr>
            <w:tcW w:w="562" w:type="dxa"/>
          </w:tcPr>
          <w:p w:rsidR="001A71EF" w:rsidRPr="001678A7" w:rsidRDefault="001A71EF" w:rsidP="00ED736D">
            <w:pPr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694" w:type="dxa"/>
          </w:tcPr>
          <w:p w:rsidR="001A71EF" w:rsidRPr="001678A7" w:rsidRDefault="001A71EF" w:rsidP="00ED736D">
            <w:pPr>
              <w:rPr>
                <w:rFonts w:ascii="Times New Roman" w:hAnsi="Times New Roman" w:cs="Times New Roman"/>
              </w:rPr>
            </w:pPr>
            <w:proofErr w:type="spellStart"/>
            <w:r w:rsidRPr="001678A7">
              <w:rPr>
                <w:rFonts w:ascii="Times New Roman" w:hAnsi="Times New Roman" w:cs="Times New Roman"/>
              </w:rPr>
              <w:t>Упражнения</w:t>
            </w:r>
            <w:proofErr w:type="spellEnd"/>
            <w:r w:rsidRPr="001678A7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1678A7">
              <w:rPr>
                <w:rFonts w:ascii="Times New Roman" w:hAnsi="Times New Roman" w:cs="Times New Roman"/>
              </w:rPr>
              <w:t>гимнастической</w:t>
            </w:r>
            <w:proofErr w:type="spellEnd"/>
            <w:r w:rsidRPr="001678A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78A7">
              <w:rPr>
                <w:rFonts w:ascii="Times New Roman" w:hAnsi="Times New Roman" w:cs="Times New Roman"/>
              </w:rPr>
              <w:t>скакалкой</w:t>
            </w:r>
            <w:proofErr w:type="spellEnd"/>
          </w:p>
          <w:p w:rsidR="001A71EF" w:rsidRPr="001678A7" w:rsidRDefault="001A71EF" w:rsidP="00ED73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1</w:t>
            </w:r>
          </w:p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1EF" w:rsidRPr="001678A7" w:rsidRDefault="001A71EF" w:rsidP="00ED736D">
            <w:pPr>
              <w:autoSpaceDE w:val="0"/>
              <w:autoSpaceDN w:val="0"/>
              <w:spacing w:before="98"/>
              <w:ind w:left="72"/>
              <w:jc w:val="center"/>
              <w:rPr>
                <w:rFonts w:ascii="Times New Roman" w:hAnsi="Times New Roman" w:cs="Times New Roman"/>
                <w:b/>
              </w:rPr>
            </w:pPr>
            <w:r w:rsidRPr="001678A7"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992" w:type="dxa"/>
          </w:tcPr>
          <w:p w:rsidR="001A71EF" w:rsidRPr="001678A7" w:rsidRDefault="001A71EF" w:rsidP="00ED736D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835" w:type="dxa"/>
          </w:tcPr>
          <w:p w:rsidR="001A71EF" w:rsidRPr="00FC0BE2" w:rsidRDefault="001A71EF" w:rsidP="00ED736D">
            <w:pPr>
              <w:rPr>
                <w:rFonts w:ascii="Times New Roman" w:hAnsi="Times New Roman" w:cs="Times New Roman"/>
              </w:rPr>
            </w:pPr>
            <w:proofErr w:type="spellStart"/>
            <w:r w:rsidRPr="00FC0BE2">
              <w:rPr>
                <w:rFonts w:ascii="Times New Roman" w:hAnsi="Times New Roman" w:cs="Times New Roman"/>
              </w:rPr>
              <w:t>Практическое</w:t>
            </w:r>
            <w:proofErr w:type="spellEnd"/>
            <w:r w:rsidRPr="00FC0B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C0BE2">
              <w:rPr>
                <w:rFonts w:ascii="Times New Roman" w:hAnsi="Times New Roman" w:cs="Times New Roman"/>
              </w:rPr>
              <w:t>занятие</w:t>
            </w:r>
            <w:proofErr w:type="spellEnd"/>
          </w:p>
        </w:tc>
      </w:tr>
      <w:tr w:rsidR="001A71EF" w:rsidRPr="004E06D7" w:rsidTr="00ED736D">
        <w:tc>
          <w:tcPr>
            <w:tcW w:w="562" w:type="dxa"/>
          </w:tcPr>
          <w:p w:rsidR="001A71EF" w:rsidRPr="001678A7" w:rsidRDefault="001A71EF" w:rsidP="00ED736D">
            <w:pPr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694" w:type="dxa"/>
          </w:tcPr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  <w:r w:rsidRPr="001A71EF">
              <w:rPr>
                <w:rFonts w:ascii="Times New Roman" w:hAnsi="Times New Roman" w:cs="Times New Roman"/>
                <w:lang w:val="ru-RU"/>
              </w:rPr>
              <w:t xml:space="preserve">Сложно координированные прыжковые упражнения </w:t>
            </w:r>
          </w:p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  <w:r w:rsidRPr="001A71EF">
              <w:rPr>
                <w:rFonts w:ascii="Times New Roman" w:hAnsi="Times New Roman" w:cs="Times New Roman"/>
                <w:lang w:val="ru-RU"/>
              </w:rPr>
              <w:t>Подготовка к сдаче 1 ступени ВФСК ГТО.</w:t>
            </w:r>
          </w:p>
        </w:tc>
        <w:tc>
          <w:tcPr>
            <w:tcW w:w="565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1</w:t>
            </w:r>
          </w:p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1EF" w:rsidRPr="001678A7" w:rsidRDefault="001A71EF" w:rsidP="00ED736D">
            <w:pPr>
              <w:autoSpaceDE w:val="0"/>
              <w:autoSpaceDN w:val="0"/>
              <w:spacing w:before="98"/>
              <w:ind w:left="72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678A7">
              <w:rPr>
                <w:rFonts w:ascii="Times New Roman" w:hAnsi="Times New Roman" w:cs="Times New Roman"/>
                <w:b/>
              </w:rPr>
              <w:t>декабрь</w:t>
            </w:r>
            <w:proofErr w:type="spellEnd"/>
          </w:p>
          <w:p w:rsidR="001A71EF" w:rsidRPr="001678A7" w:rsidRDefault="001A71EF" w:rsidP="00ED736D">
            <w:pPr>
              <w:autoSpaceDE w:val="0"/>
              <w:autoSpaceDN w:val="0"/>
              <w:spacing w:before="98"/>
              <w:ind w:left="72"/>
              <w:jc w:val="center"/>
              <w:rPr>
                <w:rFonts w:ascii="Times New Roman" w:hAnsi="Times New Roman" w:cs="Times New Roman"/>
                <w:b/>
              </w:rPr>
            </w:pPr>
            <w:r w:rsidRPr="001678A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2" w:type="dxa"/>
          </w:tcPr>
          <w:p w:rsidR="001A71EF" w:rsidRPr="001678A7" w:rsidRDefault="001A71EF" w:rsidP="00ED736D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835" w:type="dxa"/>
          </w:tcPr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  <w:r w:rsidRPr="001A71EF">
              <w:rPr>
                <w:rFonts w:ascii="Times New Roman" w:hAnsi="Times New Roman" w:cs="Times New Roman"/>
                <w:lang w:val="ru-RU"/>
              </w:rPr>
              <w:t xml:space="preserve">Практическое занятие </w:t>
            </w:r>
            <w:r w:rsidRPr="00FC0BE2">
              <w:rPr>
                <w:rFonts w:ascii="Times New Roman" w:hAnsi="Times New Roman" w:cs="Times New Roman"/>
              </w:rPr>
              <w:t>https</w:t>
            </w:r>
            <w:r w:rsidRPr="001A71EF">
              <w:rPr>
                <w:rFonts w:ascii="Times New Roman" w:hAnsi="Times New Roman" w:cs="Times New Roman"/>
                <w:lang w:val="ru-RU"/>
              </w:rPr>
              <w:t>://</w:t>
            </w:r>
            <w:proofErr w:type="spellStart"/>
            <w:r w:rsidRPr="00FC0BE2">
              <w:rPr>
                <w:rFonts w:ascii="Times New Roman" w:hAnsi="Times New Roman" w:cs="Times New Roman"/>
              </w:rPr>
              <w:t>resh</w:t>
            </w:r>
            <w:proofErr w:type="spellEnd"/>
            <w:r w:rsidRPr="001A71EF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FC0BE2">
              <w:rPr>
                <w:rFonts w:ascii="Times New Roman" w:hAnsi="Times New Roman" w:cs="Times New Roman"/>
              </w:rPr>
              <w:t>edu</w:t>
            </w:r>
            <w:proofErr w:type="spellEnd"/>
            <w:r w:rsidRPr="001A71EF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FC0BE2">
              <w:rPr>
                <w:rFonts w:ascii="Times New Roman" w:hAnsi="Times New Roman" w:cs="Times New Roman"/>
              </w:rPr>
              <w:t>ru</w:t>
            </w:r>
            <w:proofErr w:type="spellEnd"/>
            <w:r w:rsidRPr="001A71EF">
              <w:rPr>
                <w:rFonts w:ascii="Times New Roman" w:hAnsi="Times New Roman" w:cs="Times New Roman"/>
                <w:lang w:val="ru-RU"/>
              </w:rPr>
              <w:t>/</w:t>
            </w:r>
            <w:r w:rsidRPr="00FC0BE2">
              <w:rPr>
                <w:rFonts w:ascii="Times New Roman" w:hAnsi="Times New Roman" w:cs="Times New Roman"/>
              </w:rPr>
              <w:t>subject</w:t>
            </w:r>
            <w:r w:rsidRPr="001A71EF">
              <w:rPr>
                <w:rFonts w:ascii="Times New Roman" w:hAnsi="Times New Roman" w:cs="Times New Roman"/>
                <w:lang w:val="ru-RU"/>
              </w:rPr>
              <w:t>/</w:t>
            </w:r>
            <w:r w:rsidRPr="00FC0BE2">
              <w:rPr>
                <w:rFonts w:ascii="Times New Roman" w:hAnsi="Times New Roman" w:cs="Times New Roman"/>
              </w:rPr>
              <w:t>lesson</w:t>
            </w:r>
            <w:r w:rsidRPr="001A71EF">
              <w:rPr>
                <w:rFonts w:ascii="Times New Roman" w:hAnsi="Times New Roman" w:cs="Times New Roman"/>
                <w:lang w:val="ru-RU"/>
              </w:rPr>
              <w:t>/6132/</w:t>
            </w:r>
            <w:r w:rsidRPr="00FC0BE2">
              <w:rPr>
                <w:rFonts w:ascii="Times New Roman" w:hAnsi="Times New Roman" w:cs="Times New Roman"/>
              </w:rPr>
              <w:t>start</w:t>
            </w:r>
            <w:r w:rsidRPr="001A71EF">
              <w:rPr>
                <w:rFonts w:ascii="Times New Roman" w:hAnsi="Times New Roman" w:cs="Times New Roman"/>
                <w:lang w:val="ru-RU"/>
              </w:rPr>
              <w:t>/190732/</w:t>
            </w:r>
          </w:p>
        </w:tc>
      </w:tr>
      <w:tr w:rsidR="001A71EF" w:rsidRPr="004E06D7" w:rsidTr="00ED736D">
        <w:tc>
          <w:tcPr>
            <w:tcW w:w="562" w:type="dxa"/>
          </w:tcPr>
          <w:p w:rsidR="001A71EF" w:rsidRPr="001678A7" w:rsidRDefault="001A71EF" w:rsidP="00ED736D">
            <w:pPr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694" w:type="dxa"/>
          </w:tcPr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  <w:r w:rsidRPr="001A71EF">
              <w:rPr>
                <w:rFonts w:ascii="Times New Roman" w:hAnsi="Times New Roman" w:cs="Times New Roman"/>
                <w:lang w:val="ru-RU"/>
              </w:rPr>
              <w:t xml:space="preserve">Подвижные игры </w:t>
            </w:r>
            <w:proofErr w:type="gramStart"/>
            <w:r w:rsidRPr="001A71EF">
              <w:rPr>
                <w:rFonts w:ascii="Times New Roman" w:hAnsi="Times New Roman" w:cs="Times New Roman"/>
                <w:lang w:val="ru-RU"/>
              </w:rPr>
              <w:t>с</w:t>
            </w:r>
            <w:r w:rsidRPr="001678A7">
              <w:rPr>
                <w:rFonts w:ascii="Times New Roman" w:hAnsi="Times New Roman" w:cs="Times New Roman"/>
              </w:rPr>
              <w:t> </w:t>
            </w:r>
            <w:r w:rsidRPr="001A71EF">
              <w:rPr>
                <w:rFonts w:ascii="Times New Roman" w:hAnsi="Times New Roman" w:cs="Times New Roman"/>
                <w:lang w:val="ru-RU"/>
              </w:rPr>
              <w:t xml:space="preserve"> техническими</w:t>
            </w:r>
            <w:proofErr w:type="gramEnd"/>
            <w:r w:rsidRPr="001A71EF">
              <w:rPr>
                <w:rFonts w:ascii="Times New Roman" w:hAnsi="Times New Roman" w:cs="Times New Roman"/>
                <w:lang w:val="ru-RU"/>
              </w:rPr>
              <w:t xml:space="preserve"> приёмами спортивных игр (баскетбол, волейбол, футбол, ручной мяч):</w:t>
            </w:r>
          </w:p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5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1</w:t>
            </w:r>
          </w:p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1EF" w:rsidRPr="001678A7" w:rsidRDefault="001A71EF" w:rsidP="00ED736D">
            <w:pPr>
              <w:autoSpaceDE w:val="0"/>
              <w:autoSpaceDN w:val="0"/>
              <w:spacing w:before="98"/>
              <w:ind w:left="72"/>
              <w:jc w:val="center"/>
              <w:rPr>
                <w:rFonts w:ascii="Times New Roman" w:hAnsi="Times New Roman" w:cs="Times New Roman"/>
                <w:b/>
              </w:rPr>
            </w:pPr>
            <w:r w:rsidRPr="001678A7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992" w:type="dxa"/>
          </w:tcPr>
          <w:p w:rsidR="001A71EF" w:rsidRPr="001678A7" w:rsidRDefault="001A71EF" w:rsidP="00ED736D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835" w:type="dxa"/>
          </w:tcPr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  <w:r w:rsidRPr="001A71EF">
              <w:rPr>
                <w:rFonts w:ascii="Times New Roman" w:hAnsi="Times New Roman" w:cs="Times New Roman"/>
                <w:lang w:val="ru-RU"/>
              </w:rPr>
              <w:t>Практическое занятие</w:t>
            </w:r>
          </w:p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  <w:r w:rsidRPr="001A71EF">
              <w:rPr>
                <w:rFonts w:ascii="Times New Roman" w:hAnsi="Times New Roman" w:cs="Times New Roman"/>
                <w:lang w:val="ru-RU"/>
              </w:rPr>
              <w:t xml:space="preserve">(баскетбол) </w:t>
            </w:r>
            <w:hyperlink r:id="rId12" w:history="1">
              <w:r w:rsidRPr="00FC0BE2">
                <w:rPr>
                  <w:rStyle w:val="affa"/>
                  <w:rFonts w:ascii="Times New Roman" w:hAnsi="Times New Roman" w:cs="Times New Roman"/>
                </w:rPr>
                <w:t>https</w:t>
              </w:r>
              <w:r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://</w:t>
              </w:r>
              <w:proofErr w:type="spellStart"/>
              <w:r w:rsidRPr="00FC0BE2">
                <w:rPr>
                  <w:rStyle w:val="affa"/>
                  <w:rFonts w:ascii="Times New Roman" w:hAnsi="Times New Roman" w:cs="Times New Roman"/>
                </w:rPr>
                <w:t>uchebnik</w:t>
              </w:r>
              <w:proofErr w:type="spellEnd"/>
              <w:r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FC0BE2">
                <w:rPr>
                  <w:rStyle w:val="affa"/>
                  <w:rFonts w:ascii="Times New Roman" w:hAnsi="Times New Roman" w:cs="Times New Roman"/>
                </w:rPr>
                <w:t>mos</w:t>
              </w:r>
              <w:proofErr w:type="spellEnd"/>
              <w:r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FC0BE2">
                <w:rPr>
                  <w:rStyle w:val="affa"/>
                  <w:rFonts w:ascii="Times New Roman" w:hAnsi="Times New Roman" w:cs="Times New Roman"/>
                </w:rPr>
                <w:t>ru</w:t>
              </w:r>
              <w:proofErr w:type="spellEnd"/>
              <w:r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/</w:t>
              </w:r>
              <w:r w:rsidRPr="00FC0BE2">
                <w:rPr>
                  <w:rStyle w:val="affa"/>
                  <w:rFonts w:ascii="Times New Roman" w:hAnsi="Times New Roman" w:cs="Times New Roman"/>
                </w:rPr>
                <w:t>catalogue</w:t>
              </w:r>
              <w:r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/</w:t>
              </w:r>
              <w:r w:rsidRPr="00FC0BE2">
                <w:rPr>
                  <w:rStyle w:val="affa"/>
                  <w:rFonts w:ascii="Times New Roman" w:hAnsi="Times New Roman" w:cs="Times New Roman"/>
                </w:rPr>
                <w:t>material</w:t>
              </w:r>
              <w:r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_</w:t>
              </w:r>
              <w:r w:rsidRPr="00FC0BE2">
                <w:rPr>
                  <w:rStyle w:val="affa"/>
                  <w:rFonts w:ascii="Times New Roman" w:hAnsi="Times New Roman" w:cs="Times New Roman"/>
                </w:rPr>
                <w:t>view</w:t>
              </w:r>
              <w:r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/</w:t>
              </w:r>
              <w:r w:rsidRPr="00FC0BE2">
                <w:rPr>
                  <w:rStyle w:val="affa"/>
                  <w:rFonts w:ascii="Times New Roman" w:hAnsi="Times New Roman" w:cs="Times New Roman"/>
                </w:rPr>
                <w:t>lesson</w:t>
              </w:r>
              <w:r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_</w:t>
              </w:r>
              <w:r w:rsidRPr="00FC0BE2">
                <w:rPr>
                  <w:rStyle w:val="affa"/>
                  <w:rFonts w:ascii="Times New Roman" w:hAnsi="Times New Roman" w:cs="Times New Roman"/>
                </w:rPr>
                <w:t>templates</w:t>
              </w:r>
              <w:r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/1433853</w:t>
              </w:r>
            </w:hyperlink>
          </w:p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  <w:r w:rsidRPr="001A71EF">
              <w:rPr>
                <w:rFonts w:ascii="Times New Roman" w:hAnsi="Times New Roman" w:cs="Times New Roman"/>
                <w:lang w:val="ru-RU"/>
              </w:rPr>
              <w:t>(футбол)</w:t>
            </w:r>
          </w:p>
          <w:p w:rsidR="001A71EF" w:rsidRPr="001A71EF" w:rsidRDefault="004E06D7" w:rsidP="00ED736D">
            <w:pPr>
              <w:rPr>
                <w:rFonts w:ascii="Times New Roman" w:hAnsi="Times New Roman" w:cs="Times New Roman"/>
                <w:lang w:val="ru-RU"/>
              </w:rPr>
            </w:pPr>
            <w:hyperlink r:id="rId13" w:history="1">
              <w:r w:rsidR="001A71EF" w:rsidRPr="00FC0BE2">
                <w:rPr>
                  <w:rStyle w:val="affa"/>
                  <w:rFonts w:ascii="Times New Roman" w:hAnsi="Times New Roman" w:cs="Times New Roman"/>
                </w:rPr>
                <w:t>https</w:t>
              </w:r>
              <w:r w:rsidR="001A71EF"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://</w:t>
              </w:r>
              <w:proofErr w:type="spellStart"/>
              <w:r w:rsidR="001A71EF" w:rsidRPr="00FC0BE2">
                <w:rPr>
                  <w:rStyle w:val="affa"/>
                  <w:rFonts w:ascii="Times New Roman" w:hAnsi="Times New Roman" w:cs="Times New Roman"/>
                </w:rPr>
                <w:t>uchebnik</w:t>
              </w:r>
              <w:proofErr w:type="spellEnd"/>
              <w:r w:rsidR="001A71EF"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="001A71EF" w:rsidRPr="00FC0BE2">
                <w:rPr>
                  <w:rStyle w:val="affa"/>
                  <w:rFonts w:ascii="Times New Roman" w:hAnsi="Times New Roman" w:cs="Times New Roman"/>
                </w:rPr>
                <w:t>mos</w:t>
              </w:r>
              <w:proofErr w:type="spellEnd"/>
              <w:r w:rsidR="001A71EF"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="001A71EF" w:rsidRPr="00FC0BE2">
                <w:rPr>
                  <w:rStyle w:val="affa"/>
                  <w:rFonts w:ascii="Times New Roman" w:hAnsi="Times New Roman" w:cs="Times New Roman"/>
                </w:rPr>
                <w:t>ru</w:t>
              </w:r>
              <w:proofErr w:type="spellEnd"/>
              <w:r w:rsidR="001A71EF"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/</w:t>
              </w:r>
              <w:r w:rsidR="001A71EF" w:rsidRPr="00FC0BE2">
                <w:rPr>
                  <w:rStyle w:val="affa"/>
                  <w:rFonts w:ascii="Times New Roman" w:hAnsi="Times New Roman" w:cs="Times New Roman"/>
                </w:rPr>
                <w:t>catalogue</w:t>
              </w:r>
              <w:r w:rsidR="001A71EF"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/</w:t>
              </w:r>
              <w:r w:rsidR="001A71EF" w:rsidRPr="00FC0BE2">
                <w:rPr>
                  <w:rStyle w:val="affa"/>
                  <w:rFonts w:ascii="Times New Roman" w:hAnsi="Times New Roman" w:cs="Times New Roman"/>
                </w:rPr>
                <w:t>material</w:t>
              </w:r>
              <w:r w:rsidR="001A71EF"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_</w:t>
              </w:r>
              <w:r w:rsidR="001A71EF" w:rsidRPr="00FC0BE2">
                <w:rPr>
                  <w:rStyle w:val="affa"/>
                  <w:rFonts w:ascii="Times New Roman" w:hAnsi="Times New Roman" w:cs="Times New Roman"/>
                </w:rPr>
                <w:t>view</w:t>
              </w:r>
              <w:r w:rsidR="001A71EF"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/</w:t>
              </w:r>
              <w:r w:rsidR="001A71EF" w:rsidRPr="00FC0BE2">
                <w:rPr>
                  <w:rStyle w:val="affa"/>
                  <w:rFonts w:ascii="Times New Roman" w:hAnsi="Times New Roman" w:cs="Times New Roman"/>
                </w:rPr>
                <w:t>lesson</w:t>
              </w:r>
              <w:r w:rsidR="001A71EF"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_</w:t>
              </w:r>
              <w:r w:rsidR="001A71EF" w:rsidRPr="00FC0BE2">
                <w:rPr>
                  <w:rStyle w:val="affa"/>
                  <w:rFonts w:ascii="Times New Roman" w:hAnsi="Times New Roman" w:cs="Times New Roman"/>
                </w:rPr>
                <w:t>templates</w:t>
              </w:r>
              <w:r w:rsidR="001A71EF"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/1516393</w:t>
              </w:r>
            </w:hyperlink>
          </w:p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  <w:r w:rsidRPr="001A71EF">
              <w:rPr>
                <w:rFonts w:ascii="Times New Roman" w:hAnsi="Times New Roman" w:cs="Times New Roman"/>
                <w:lang w:val="ru-RU"/>
              </w:rPr>
              <w:t>(волейбол)</w:t>
            </w:r>
          </w:p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  <w:r w:rsidRPr="00FC0BE2">
              <w:rPr>
                <w:rFonts w:ascii="Times New Roman" w:hAnsi="Times New Roman" w:cs="Times New Roman"/>
              </w:rPr>
              <w:t>https</w:t>
            </w:r>
            <w:r w:rsidRPr="001A71EF">
              <w:rPr>
                <w:rFonts w:ascii="Times New Roman" w:hAnsi="Times New Roman" w:cs="Times New Roman"/>
                <w:lang w:val="ru-RU"/>
              </w:rPr>
              <w:t>://</w:t>
            </w:r>
            <w:proofErr w:type="spellStart"/>
            <w:r w:rsidRPr="00FC0BE2">
              <w:rPr>
                <w:rFonts w:ascii="Times New Roman" w:hAnsi="Times New Roman" w:cs="Times New Roman"/>
              </w:rPr>
              <w:t>uchebnik</w:t>
            </w:r>
            <w:proofErr w:type="spellEnd"/>
            <w:r w:rsidRPr="001A71EF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FC0BE2">
              <w:rPr>
                <w:rFonts w:ascii="Times New Roman" w:hAnsi="Times New Roman" w:cs="Times New Roman"/>
              </w:rPr>
              <w:t>mos</w:t>
            </w:r>
            <w:proofErr w:type="spellEnd"/>
            <w:r w:rsidRPr="001A71EF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FC0BE2">
              <w:rPr>
                <w:rFonts w:ascii="Times New Roman" w:hAnsi="Times New Roman" w:cs="Times New Roman"/>
              </w:rPr>
              <w:t>ru</w:t>
            </w:r>
            <w:proofErr w:type="spellEnd"/>
            <w:r w:rsidRPr="001A71EF">
              <w:rPr>
                <w:rFonts w:ascii="Times New Roman" w:hAnsi="Times New Roman" w:cs="Times New Roman"/>
                <w:lang w:val="ru-RU"/>
              </w:rPr>
              <w:t>/</w:t>
            </w:r>
            <w:r w:rsidRPr="00FC0BE2">
              <w:rPr>
                <w:rFonts w:ascii="Times New Roman" w:hAnsi="Times New Roman" w:cs="Times New Roman"/>
              </w:rPr>
              <w:t>catalogue</w:t>
            </w:r>
            <w:r w:rsidRPr="001A71EF">
              <w:rPr>
                <w:rFonts w:ascii="Times New Roman" w:hAnsi="Times New Roman" w:cs="Times New Roman"/>
                <w:lang w:val="ru-RU"/>
              </w:rPr>
              <w:t>/</w:t>
            </w:r>
            <w:r w:rsidRPr="00FC0BE2">
              <w:rPr>
                <w:rFonts w:ascii="Times New Roman" w:hAnsi="Times New Roman" w:cs="Times New Roman"/>
              </w:rPr>
              <w:t>material</w:t>
            </w:r>
            <w:r w:rsidRPr="001A71EF">
              <w:rPr>
                <w:rFonts w:ascii="Times New Roman" w:hAnsi="Times New Roman" w:cs="Times New Roman"/>
                <w:lang w:val="ru-RU"/>
              </w:rPr>
              <w:t>_</w:t>
            </w:r>
            <w:r w:rsidRPr="00FC0BE2">
              <w:rPr>
                <w:rFonts w:ascii="Times New Roman" w:hAnsi="Times New Roman" w:cs="Times New Roman"/>
              </w:rPr>
              <w:t>view</w:t>
            </w:r>
            <w:r w:rsidRPr="001A71EF">
              <w:rPr>
                <w:rFonts w:ascii="Times New Roman" w:hAnsi="Times New Roman" w:cs="Times New Roman"/>
                <w:lang w:val="ru-RU"/>
              </w:rPr>
              <w:t>/</w:t>
            </w:r>
            <w:r w:rsidRPr="00FC0BE2">
              <w:rPr>
                <w:rFonts w:ascii="Times New Roman" w:hAnsi="Times New Roman" w:cs="Times New Roman"/>
              </w:rPr>
              <w:t>lesson</w:t>
            </w:r>
            <w:r w:rsidRPr="001A71EF">
              <w:rPr>
                <w:rFonts w:ascii="Times New Roman" w:hAnsi="Times New Roman" w:cs="Times New Roman"/>
                <w:lang w:val="ru-RU"/>
              </w:rPr>
              <w:t>_</w:t>
            </w:r>
            <w:r w:rsidRPr="00FC0BE2">
              <w:rPr>
                <w:rFonts w:ascii="Times New Roman" w:hAnsi="Times New Roman" w:cs="Times New Roman"/>
              </w:rPr>
              <w:t>templates</w:t>
            </w:r>
            <w:r w:rsidRPr="001A71EF">
              <w:rPr>
                <w:rFonts w:ascii="Times New Roman" w:hAnsi="Times New Roman" w:cs="Times New Roman"/>
                <w:lang w:val="ru-RU"/>
              </w:rPr>
              <w:t>/1518864</w:t>
            </w:r>
          </w:p>
        </w:tc>
      </w:tr>
      <w:tr w:rsidR="001A71EF" w:rsidRPr="001678A7" w:rsidTr="00ED736D">
        <w:tc>
          <w:tcPr>
            <w:tcW w:w="562" w:type="dxa"/>
          </w:tcPr>
          <w:p w:rsidR="001A71EF" w:rsidRPr="001678A7" w:rsidRDefault="001A71EF" w:rsidP="00ED736D">
            <w:pPr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694" w:type="dxa"/>
          </w:tcPr>
          <w:p w:rsidR="001A71EF" w:rsidRPr="001678A7" w:rsidRDefault="001A71EF" w:rsidP="00ED736D">
            <w:pPr>
              <w:rPr>
                <w:rFonts w:ascii="Times New Roman" w:hAnsi="Times New Roman" w:cs="Times New Roman"/>
              </w:rPr>
            </w:pPr>
            <w:proofErr w:type="spellStart"/>
            <w:r w:rsidRPr="001678A7">
              <w:rPr>
                <w:rFonts w:ascii="Times New Roman" w:hAnsi="Times New Roman" w:cs="Times New Roman"/>
              </w:rPr>
              <w:t>Танцевальные</w:t>
            </w:r>
            <w:proofErr w:type="spellEnd"/>
            <w:r w:rsidRPr="001678A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78A7">
              <w:rPr>
                <w:rFonts w:ascii="Times New Roman" w:hAnsi="Times New Roman" w:cs="Times New Roman"/>
              </w:rPr>
              <w:t>движения</w:t>
            </w:r>
            <w:proofErr w:type="spellEnd"/>
          </w:p>
        </w:tc>
        <w:tc>
          <w:tcPr>
            <w:tcW w:w="565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1</w:t>
            </w:r>
          </w:p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1EF" w:rsidRPr="001678A7" w:rsidRDefault="001A71EF" w:rsidP="00ED736D">
            <w:pPr>
              <w:autoSpaceDE w:val="0"/>
              <w:autoSpaceDN w:val="0"/>
              <w:spacing w:before="98"/>
              <w:ind w:left="72"/>
              <w:jc w:val="center"/>
              <w:rPr>
                <w:rFonts w:ascii="Times New Roman" w:hAnsi="Times New Roman" w:cs="Times New Roman"/>
                <w:b/>
              </w:rPr>
            </w:pPr>
            <w:r w:rsidRPr="001678A7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992" w:type="dxa"/>
          </w:tcPr>
          <w:p w:rsidR="001A71EF" w:rsidRPr="001678A7" w:rsidRDefault="001A71EF" w:rsidP="00ED736D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835" w:type="dxa"/>
          </w:tcPr>
          <w:p w:rsidR="001A71EF" w:rsidRPr="00FC0BE2" w:rsidRDefault="001A71EF" w:rsidP="00ED736D">
            <w:pPr>
              <w:rPr>
                <w:rFonts w:ascii="Times New Roman" w:hAnsi="Times New Roman" w:cs="Times New Roman"/>
              </w:rPr>
            </w:pPr>
            <w:proofErr w:type="spellStart"/>
            <w:r w:rsidRPr="00FC0BE2">
              <w:rPr>
                <w:rFonts w:ascii="Times New Roman" w:hAnsi="Times New Roman" w:cs="Times New Roman"/>
              </w:rPr>
              <w:t>Практическое</w:t>
            </w:r>
            <w:proofErr w:type="spellEnd"/>
            <w:r w:rsidRPr="00FC0B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C0BE2">
              <w:rPr>
                <w:rFonts w:ascii="Times New Roman" w:hAnsi="Times New Roman" w:cs="Times New Roman"/>
              </w:rPr>
              <w:t>занятие</w:t>
            </w:r>
            <w:proofErr w:type="spellEnd"/>
          </w:p>
        </w:tc>
      </w:tr>
      <w:tr w:rsidR="001A71EF" w:rsidRPr="004E06D7" w:rsidTr="00ED736D">
        <w:tc>
          <w:tcPr>
            <w:tcW w:w="562" w:type="dxa"/>
          </w:tcPr>
          <w:p w:rsidR="001A71EF" w:rsidRPr="001678A7" w:rsidRDefault="001A71EF" w:rsidP="00ED736D">
            <w:pPr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694" w:type="dxa"/>
          </w:tcPr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  <w:r w:rsidRPr="001A71EF">
              <w:rPr>
                <w:rFonts w:ascii="Times New Roman" w:hAnsi="Times New Roman" w:cs="Times New Roman"/>
                <w:lang w:val="ru-RU"/>
              </w:rPr>
              <w:t>Упражнения комплекса ВФСК ГТО 1 ступени</w:t>
            </w:r>
          </w:p>
        </w:tc>
        <w:tc>
          <w:tcPr>
            <w:tcW w:w="565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0</w:t>
            </w:r>
          </w:p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1EF" w:rsidRPr="001678A7" w:rsidRDefault="001A71EF" w:rsidP="00ED736D">
            <w:pPr>
              <w:autoSpaceDE w:val="0"/>
              <w:autoSpaceDN w:val="0"/>
              <w:spacing w:before="100"/>
              <w:ind w:left="72"/>
              <w:jc w:val="center"/>
              <w:rPr>
                <w:rFonts w:ascii="Times New Roman" w:hAnsi="Times New Roman" w:cs="Times New Roman"/>
                <w:b/>
              </w:rPr>
            </w:pPr>
            <w:r w:rsidRPr="001678A7"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992" w:type="dxa"/>
          </w:tcPr>
          <w:p w:rsidR="001A71EF" w:rsidRPr="001678A7" w:rsidRDefault="001A71EF" w:rsidP="00ED736D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835" w:type="dxa"/>
          </w:tcPr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  <w:r w:rsidRPr="001A71EF">
              <w:rPr>
                <w:rFonts w:ascii="Times New Roman" w:hAnsi="Times New Roman" w:cs="Times New Roman"/>
                <w:lang w:val="ru-RU"/>
              </w:rPr>
              <w:t>Тестирование. Практическое выполнение контрольных упражнений</w:t>
            </w:r>
          </w:p>
        </w:tc>
      </w:tr>
      <w:tr w:rsidR="001A71EF" w:rsidRPr="001678A7" w:rsidTr="00ED736D">
        <w:tc>
          <w:tcPr>
            <w:tcW w:w="562" w:type="dxa"/>
          </w:tcPr>
          <w:p w:rsidR="001A71EF" w:rsidRPr="001678A7" w:rsidRDefault="001A71EF" w:rsidP="00ED736D">
            <w:pPr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694" w:type="dxa"/>
          </w:tcPr>
          <w:p w:rsidR="001A71EF" w:rsidRPr="001678A7" w:rsidRDefault="001A71EF" w:rsidP="00ED736D">
            <w:pPr>
              <w:rPr>
                <w:rFonts w:ascii="Times New Roman" w:hAnsi="Times New Roman" w:cs="Times New Roman"/>
              </w:rPr>
            </w:pPr>
            <w:proofErr w:type="spellStart"/>
            <w:r w:rsidRPr="001678A7">
              <w:rPr>
                <w:rFonts w:ascii="Times New Roman" w:hAnsi="Times New Roman" w:cs="Times New Roman"/>
              </w:rPr>
              <w:t>Упражнения</w:t>
            </w:r>
            <w:proofErr w:type="spellEnd"/>
            <w:r w:rsidRPr="001678A7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1678A7">
              <w:rPr>
                <w:rFonts w:ascii="Times New Roman" w:hAnsi="Times New Roman" w:cs="Times New Roman"/>
              </w:rPr>
              <w:t>гимнастическим</w:t>
            </w:r>
            <w:proofErr w:type="spellEnd"/>
            <w:r w:rsidRPr="001678A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78A7">
              <w:rPr>
                <w:rFonts w:ascii="Times New Roman" w:hAnsi="Times New Roman" w:cs="Times New Roman"/>
              </w:rPr>
              <w:t>мячом</w:t>
            </w:r>
            <w:proofErr w:type="spellEnd"/>
          </w:p>
        </w:tc>
        <w:tc>
          <w:tcPr>
            <w:tcW w:w="565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1</w:t>
            </w:r>
          </w:p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1EF" w:rsidRPr="001678A7" w:rsidRDefault="001A71EF" w:rsidP="00ED736D">
            <w:pPr>
              <w:autoSpaceDE w:val="0"/>
              <w:autoSpaceDN w:val="0"/>
              <w:spacing w:before="100"/>
              <w:ind w:left="72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678A7">
              <w:rPr>
                <w:rFonts w:ascii="Times New Roman" w:hAnsi="Times New Roman" w:cs="Times New Roman"/>
                <w:b/>
              </w:rPr>
              <w:t>январь</w:t>
            </w:r>
            <w:proofErr w:type="spellEnd"/>
          </w:p>
          <w:p w:rsidR="001A71EF" w:rsidRPr="001678A7" w:rsidRDefault="001A71EF" w:rsidP="00ED736D">
            <w:pPr>
              <w:autoSpaceDE w:val="0"/>
              <w:autoSpaceDN w:val="0"/>
              <w:spacing w:before="100"/>
              <w:ind w:left="72"/>
              <w:jc w:val="center"/>
              <w:rPr>
                <w:rFonts w:ascii="Times New Roman" w:hAnsi="Times New Roman" w:cs="Times New Roman"/>
                <w:b/>
              </w:rPr>
            </w:pPr>
            <w:r w:rsidRPr="001678A7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992" w:type="dxa"/>
          </w:tcPr>
          <w:p w:rsidR="001A71EF" w:rsidRPr="001678A7" w:rsidRDefault="001A71EF" w:rsidP="00ED736D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835" w:type="dxa"/>
          </w:tcPr>
          <w:p w:rsidR="001A71EF" w:rsidRPr="00FC0BE2" w:rsidRDefault="001A71EF" w:rsidP="00ED736D">
            <w:pPr>
              <w:rPr>
                <w:rFonts w:ascii="Times New Roman" w:hAnsi="Times New Roman" w:cs="Times New Roman"/>
              </w:rPr>
            </w:pPr>
            <w:proofErr w:type="spellStart"/>
            <w:r w:rsidRPr="00FC0BE2">
              <w:rPr>
                <w:rFonts w:ascii="Times New Roman" w:hAnsi="Times New Roman" w:cs="Times New Roman"/>
              </w:rPr>
              <w:t>Практическое</w:t>
            </w:r>
            <w:proofErr w:type="spellEnd"/>
            <w:r w:rsidRPr="00FC0B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C0BE2">
              <w:rPr>
                <w:rFonts w:ascii="Times New Roman" w:hAnsi="Times New Roman" w:cs="Times New Roman"/>
              </w:rPr>
              <w:t>занятие</w:t>
            </w:r>
            <w:proofErr w:type="spellEnd"/>
          </w:p>
        </w:tc>
      </w:tr>
      <w:tr w:rsidR="001A71EF" w:rsidRPr="004E06D7" w:rsidTr="00ED736D">
        <w:tc>
          <w:tcPr>
            <w:tcW w:w="562" w:type="dxa"/>
          </w:tcPr>
          <w:p w:rsidR="001A71EF" w:rsidRPr="001678A7" w:rsidRDefault="001A71EF" w:rsidP="00ED736D">
            <w:pPr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694" w:type="dxa"/>
          </w:tcPr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  <w:r w:rsidRPr="001A71EF">
              <w:rPr>
                <w:rFonts w:ascii="Times New Roman" w:hAnsi="Times New Roman" w:cs="Times New Roman"/>
                <w:lang w:val="ru-RU"/>
              </w:rPr>
              <w:t xml:space="preserve">Освоение универсальных умений при выполнении строевых </w:t>
            </w:r>
            <w:r w:rsidRPr="001A71EF">
              <w:rPr>
                <w:rFonts w:ascii="Times New Roman" w:hAnsi="Times New Roman" w:cs="Times New Roman"/>
                <w:lang w:val="ru-RU"/>
              </w:rPr>
              <w:lastRenderedPageBreak/>
              <w:t>упражнений</w:t>
            </w:r>
          </w:p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5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708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1</w:t>
            </w:r>
          </w:p>
          <w:p w:rsidR="001A71EF" w:rsidRPr="001678A7" w:rsidRDefault="001A71EF" w:rsidP="00ED73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1EF" w:rsidRPr="001678A7" w:rsidRDefault="001A71EF" w:rsidP="00ED736D">
            <w:pPr>
              <w:autoSpaceDE w:val="0"/>
              <w:autoSpaceDN w:val="0"/>
              <w:spacing w:before="98"/>
              <w:ind w:left="72"/>
              <w:jc w:val="center"/>
              <w:rPr>
                <w:rFonts w:ascii="Times New Roman" w:hAnsi="Times New Roman" w:cs="Times New Roman"/>
                <w:b/>
              </w:rPr>
            </w:pPr>
            <w:r w:rsidRPr="001678A7"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992" w:type="dxa"/>
          </w:tcPr>
          <w:p w:rsidR="001A71EF" w:rsidRPr="001678A7" w:rsidRDefault="001A71EF" w:rsidP="00ED736D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835" w:type="dxa"/>
          </w:tcPr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  <w:r w:rsidRPr="001A71EF">
              <w:rPr>
                <w:rFonts w:ascii="Times New Roman" w:hAnsi="Times New Roman" w:cs="Times New Roman"/>
                <w:lang w:val="ru-RU"/>
              </w:rPr>
              <w:t>Практическое занятие</w:t>
            </w:r>
          </w:p>
          <w:p w:rsidR="001A71EF" w:rsidRPr="001A71EF" w:rsidRDefault="004E06D7" w:rsidP="00ED736D">
            <w:pPr>
              <w:rPr>
                <w:rFonts w:ascii="Times New Roman" w:hAnsi="Times New Roman" w:cs="Times New Roman"/>
                <w:lang w:val="ru-RU"/>
              </w:rPr>
            </w:pPr>
            <w:hyperlink r:id="rId14" w:history="1">
              <w:r w:rsidR="001A71EF" w:rsidRPr="00FC0BE2">
                <w:rPr>
                  <w:rStyle w:val="affa"/>
                  <w:rFonts w:ascii="Times New Roman" w:hAnsi="Times New Roman" w:cs="Times New Roman"/>
                </w:rPr>
                <w:t>https</w:t>
              </w:r>
              <w:r w:rsidR="001A71EF"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://</w:t>
              </w:r>
              <w:proofErr w:type="spellStart"/>
              <w:r w:rsidR="001A71EF" w:rsidRPr="00FC0BE2">
                <w:rPr>
                  <w:rStyle w:val="affa"/>
                  <w:rFonts w:ascii="Times New Roman" w:hAnsi="Times New Roman" w:cs="Times New Roman"/>
                </w:rPr>
                <w:t>resh</w:t>
              </w:r>
              <w:proofErr w:type="spellEnd"/>
              <w:r w:rsidR="001A71EF"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="001A71EF" w:rsidRPr="00FC0BE2">
                <w:rPr>
                  <w:rStyle w:val="affa"/>
                  <w:rFonts w:ascii="Times New Roman" w:hAnsi="Times New Roman" w:cs="Times New Roman"/>
                </w:rPr>
                <w:t>edu</w:t>
              </w:r>
              <w:proofErr w:type="spellEnd"/>
              <w:r w:rsidR="001A71EF"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="001A71EF" w:rsidRPr="00FC0BE2">
                <w:rPr>
                  <w:rStyle w:val="affa"/>
                  <w:rFonts w:ascii="Times New Roman" w:hAnsi="Times New Roman" w:cs="Times New Roman"/>
                </w:rPr>
                <w:t>ru</w:t>
              </w:r>
              <w:proofErr w:type="spellEnd"/>
              <w:r w:rsidR="001A71EF"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/</w:t>
              </w:r>
              <w:r w:rsidR="001A71EF" w:rsidRPr="00FC0BE2">
                <w:rPr>
                  <w:rStyle w:val="affa"/>
                  <w:rFonts w:ascii="Times New Roman" w:hAnsi="Times New Roman" w:cs="Times New Roman"/>
                </w:rPr>
                <w:t>subject</w:t>
              </w:r>
              <w:r w:rsidR="001A71EF"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/</w:t>
              </w:r>
              <w:r w:rsidR="001A71EF" w:rsidRPr="00FC0BE2">
                <w:rPr>
                  <w:rStyle w:val="affa"/>
                  <w:rFonts w:ascii="Times New Roman" w:hAnsi="Times New Roman" w:cs="Times New Roman"/>
                </w:rPr>
                <w:t>les</w:t>
              </w:r>
              <w:r w:rsidR="001A71EF" w:rsidRPr="00FC0BE2">
                <w:rPr>
                  <w:rStyle w:val="affa"/>
                  <w:rFonts w:ascii="Times New Roman" w:hAnsi="Times New Roman" w:cs="Times New Roman"/>
                </w:rPr>
                <w:lastRenderedPageBreak/>
                <w:t>son</w:t>
              </w:r>
              <w:r w:rsidR="001A71EF"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/4320/</w:t>
              </w:r>
              <w:r w:rsidR="001A71EF" w:rsidRPr="00FC0BE2">
                <w:rPr>
                  <w:rStyle w:val="affa"/>
                  <w:rFonts w:ascii="Times New Roman" w:hAnsi="Times New Roman" w:cs="Times New Roman"/>
                </w:rPr>
                <w:t>start</w:t>
              </w:r>
              <w:r w:rsidR="001A71EF"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/191322/</w:t>
              </w:r>
            </w:hyperlink>
          </w:p>
        </w:tc>
      </w:tr>
      <w:tr w:rsidR="001A71EF" w:rsidRPr="001678A7" w:rsidTr="00ED736D">
        <w:tc>
          <w:tcPr>
            <w:tcW w:w="562" w:type="dxa"/>
          </w:tcPr>
          <w:p w:rsidR="001A71EF" w:rsidRPr="001678A7" w:rsidRDefault="001A71EF" w:rsidP="00ED736D">
            <w:pPr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3694" w:type="dxa"/>
          </w:tcPr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  <w:r w:rsidRPr="001A71EF">
              <w:rPr>
                <w:rFonts w:ascii="Times New Roman" w:hAnsi="Times New Roman" w:cs="Times New Roman"/>
                <w:lang w:val="ru-RU"/>
              </w:rPr>
              <w:t>Прыжок в высоту с прямого разбега</w:t>
            </w:r>
          </w:p>
        </w:tc>
        <w:tc>
          <w:tcPr>
            <w:tcW w:w="565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1</w:t>
            </w:r>
          </w:p>
          <w:p w:rsidR="001A71EF" w:rsidRPr="001678A7" w:rsidRDefault="001A71EF" w:rsidP="00ED73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1EF" w:rsidRPr="001678A7" w:rsidRDefault="001A71EF" w:rsidP="00ED736D">
            <w:pPr>
              <w:autoSpaceDE w:val="0"/>
              <w:autoSpaceDN w:val="0"/>
              <w:spacing w:before="98"/>
              <w:ind w:left="72"/>
              <w:jc w:val="center"/>
              <w:rPr>
                <w:rFonts w:ascii="Times New Roman" w:hAnsi="Times New Roman" w:cs="Times New Roman"/>
                <w:b/>
              </w:rPr>
            </w:pPr>
            <w:r w:rsidRPr="001678A7"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992" w:type="dxa"/>
          </w:tcPr>
          <w:p w:rsidR="001A71EF" w:rsidRPr="001678A7" w:rsidRDefault="001A71EF" w:rsidP="00ED736D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835" w:type="dxa"/>
          </w:tcPr>
          <w:p w:rsidR="001A71EF" w:rsidRPr="00FC0BE2" w:rsidRDefault="001A71EF" w:rsidP="00ED736D">
            <w:pPr>
              <w:rPr>
                <w:rFonts w:ascii="Times New Roman" w:hAnsi="Times New Roman" w:cs="Times New Roman"/>
              </w:rPr>
            </w:pPr>
            <w:proofErr w:type="spellStart"/>
            <w:r w:rsidRPr="00FC0BE2">
              <w:rPr>
                <w:rFonts w:ascii="Times New Roman" w:hAnsi="Times New Roman" w:cs="Times New Roman"/>
              </w:rPr>
              <w:t>Практическое</w:t>
            </w:r>
            <w:proofErr w:type="spellEnd"/>
            <w:r w:rsidRPr="00FC0B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C0BE2">
              <w:rPr>
                <w:rFonts w:ascii="Times New Roman" w:hAnsi="Times New Roman" w:cs="Times New Roman"/>
              </w:rPr>
              <w:t>занятие</w:t>
            </w:r>
            <w:proofErr w:type="spellEnd"/>
          </w:p>
        </w:tc>
      </w:tr>
      <w:tr w:rsidR="001A71EF" w:rsidRPr="004E06D7" w:rsidTr="00ED736D">
        <w:tc>
          <w:tcPr>
            <w:tcW w:w="562" w:type="dxa"/>
          </w:tcPr>
          <w:p w:rsidR="001A71EF" w:rsidRPr="001678A7" w:rsidRDefault="001A71EF" w:rsidP="00ED736D">
            <w:pPr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694" w:type="dxa"/>
          </w:tcPr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  <w:r w:rsidRPr="001A71EF">
              <w:rPr>
                <w:rFonts w:ascii="Times New Roman" w:hAnsi="Times New Roman" w:cs="Times New Roman"/>
                <w:lang w:val="ru-RU"/>
              </w:rPr>
              <w:t>Сложно координированные передвижения ходьбой по гимнастической скамейке</w:t>
            </w:r>
          </w:p>
        </w:tc>
        <w:tc>
          <w:tcPr>
            <w:tcW w:w="565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1</w:t>
            </w:r>
          </w:p>
          <w:p w:rsidR="001A71EF" w:rsidRPr="001678A7" w:rsidRDefault="001A71EF" w:rsidP="00ED73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1EF" w:rsidRPr="001678A7" w:rsidRDefault="001A71EF" w:rsidP="00ED736D">
            <w:pPr>
              <w:autoSpaceDE w:val="0"/>
              <w:autoSpaceDN w:val="0"/>
              <w:spacing w:before="98"/>
              <w:ind w:left="72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678A7">
              <w:rPr>
                <w:rFonts w:ascii="Times New Roman" w:hAnsi="Times New Roman" w:cs="Times New Roman"/>
                <w:b/>
              </w:rPr>
              <w:t>февраль</w:t>
            </w:r>
            <w:proofErr w:type="spellEnd"/>
          </w:p>
          <w:p w:rsidR="001A71EF" w:rsidRPr="001678A7" w:rsidRDefault="001A71EF" w:rsidP="00ED736D">
            <w:pPr>
              <w:autoSpaceDE w:val="0"/>
              <w:autoSpaceDN w:val="0"/>
              <w:spacing w:before="98"/>
              <w:ind w:left="72"/>
              <w:jc w:val="center"/>
              <w:rPr>
                <w:rFonts w:ascii="Times New Roman" w:hAnsi="Times New Roman" w:cs="Times New Roman"/>
                <w:b/>
              </w:rPr>
            </w:pPr>
            <w:r w:rsidRPr="001678A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992" w:type="dxa"/>
          </w:tcPr>
          <w:p w:rsidR="001A71EF" w:rsidRPr="001678A7" w:rsidRDefault="001A71EF" w:rsidP="00ED736D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835" w:type="dxa"/>
          </w:tcPr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  <w:r w:rsidRPr="001A71EF">
              <w:rPr>
                <w:rFonts w:ascii="Times New Roman" w:hAnsi="Times New Roman" w:cs="Times New Roman"/>
                <w:lang w:val="ru-RU"/>
              </w:rPr>
              <w:t>Практическое занятие</w:t>
            </w:r>
          </w:p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  <w:r w:rsidRPr="00FC0BE2">
              <w:rPr>
                <w:rFonts w:ascii="Times New Roman" w:hAnsi="Times New Roman" w:cs="Times New Roman"/>
              </w:rPr>
              <w:t>https</w:t>
            </w:r>
            <w:r w:rsidRPr="001A71EF">
              <w:rPr>
                <w:rFonts w:ascii="Times New Roman" w:hAnsi="Times New Roman" w:cs="Times New Roman"/>
                <w:lang w:val="ru-RU"/>
              </w:rPr>
              <w:t>://</w:t>
            </w:r>
            <w:proofErr w:type="spellStart"/>
            <w:r w:rsidRPr="00FC0BE2">
              <w:rPr>
                <w:rFonts w:ascii="Times New Roman" w:hAnsi="Times New Roman" w:cs="Times New Roman"/>
              </w:rPr>
              <w:t>resh</w:t>
            </w:r>
            <w:proofErr w:type="spellEnd"/>
            <w:r w:rsidRPr="001A71EF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FC0BE2">
              <w:rPr>
                <w:rFonts w:ascii="Times New Roman" w:hAnsi="Times New Roman" w:cs="Times New Roman"/>
              </w:rPr>
              <w:t>edu</w:t>
            </w:r>
            <w:proofErr w:type="spellEnd"/>
            <w:r w:rsidRPr="001A71EF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FC0BE2">
              <w:rPr>
                <w:rFonts w:ascii="Times New Roman" w:hAnsi="Times New Roman" w:cs="Times New Roman"/>
              </w:rPr>
              <w:t>ru</w:t>
            </w:r>
            <w:proofErr w:type="spellEnd"/>
            <w:r w:rsidRPr="001A71EF">
              <w:rPr>
                <w:rFonts w:ascii="Times New Roman" w:hAnsi="Times New Roman" w:cs="Times New Roman"/>
                <w:lang w:val="ru-RU"/>
              </w:rPr>
              <w:t>/</w:t>
            </w:r>
            <w:r w:rsidRPr="00FC0BE2">
              <w:rPr>
                <w:rFonts w:ascii="Times New Roman" w:hAnsi="Times New Roman" w:cs="Times New Roman"/>
              </w:rPr>
              <w:t>subject</w:t>
            </w:r>
            <w:r w:rsidRPr="001A71EF">
              <w:rPr>
                <w:rFonts w:ascii="Times New Roman" w:hAnsi="Times New Roman" w:cs="Times New Roman"/>
                <w:lang w:val="ru-RU"/>
              </w:rPr>
              <w:t>/</w:t>
            </w:r>
            <w:r w:rsidRPr="00FC0BE2">
              <w:rPr>
                <w:rFonts w:ascii="Times New Roman" w:hAnsi="Times New Roman" w:cs="Times New Roman"/>
              </w:rPr>
              <w:t>lesson</w:t>
            </w:r>
            <w:r w:rsidRPr="001A71EF">
              <w:rPr>
                <w:rFonts w:ascii="Times New Roman" w:hAnsi="Times New Roman" w:cs="Times New Roman"/>
                <w:lang w:val="ru-RU"/>
              </w:rPr>
              <w:t>/4033/</w:t>
            </w:r>
            <w:r w:rsidRPr="00FC0BE2">
              <w:rPr>
                <w:rFonts w:ascii="Times New Roman" w:hAnsi="Times New Roman" w:cs="Times New Roman"/>
              </w:rPr>
              <w:t>start</w:t>
            </w:r>
            <w:r w:rsidRPr="001A71EF">
              <w:rPr>
                <w:rFonts w:ascii="Times New Roman" w:hAnsi="Times New Roman" w:cs="Times New Roman"/>
                <w:lang w:val="ru-RU"/>
              </w:rPr>
              <w:t>/191577/</w:t>
            </w:r>
          </w:p>
        </w:tc>
      </w:tr>
      <w:tr w:rsidR="001A71EF" w:rsidRPr="004E06D7" w:rsidTr="00ED736D">
        <w:tc>
          <w:tcPr>
            <w:tcW w:w="562" w:type="dxa"/>
          </w:tcPr>
          <w:p w:rsidR="001A71EF" w:rsidRPr="001678A7" w:rsidRDefault="001A71EF" w:rsidP="00ED736D">
            <w:pPr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694" w:type="dxa"/>
          </w:tcPr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  <w:r w:rsidRPr="001A71EF">
              <w:rPr>
                <w:rFonts w:ascii="Times New Roman" w:hAnsi="Times New Roman" w:cs="Times New Roman"/>
                <w:lang w:val="ru-RU"/>
              </w:rPr>
              <w:t xml:space="preserve">Подвижные игры </w:t>
            </w:r>
            <w:proofErr w:type="gramStart"/>
            <w:r w:rsidRPr="001A71EF">
              <w:rPr>
                <w:rFonts w:ascii="Times New Roman" w:hAnsi="Times New Roman" w:cs="Times New Roman"/>
                <w:lang w:val="ru-RU"/>
              </w:rPr>
              <w:t>с</w:t>
            </w:r>
            <w:r w:rsidRPr="001678A7">
              <w:rPr>
                <w:rFonts w:ascii="Times New Roman" w:hAnsi="Times New Roman" w:cs="Times New Roman"/>
              </w:rPr>
              <w:t> </w:t>
            </w:r>
            <w:r w:rsidRPr="001A71EF">
              <w:rPr>
                <w:rFonts w:ascii="Times New Roman" w:hAnsi="Times New Roman" w:cs="Times New Roman"/>
                <w:lang w:val="ru-RU"/>
              </w:rPr>
              <w:t xml:space="preserve"> техническими</w:t>
            </w:r>
            <w:proofErr w:type="gramEnd"/>
            <w:r w:rsidRPr="001A71EF">
              <w:rPr>
                <w:rFonts w:ascii="Times New Roman" w:hAnsi="Times New Roman" w:cs="Times New Roman"/>
                <w:lang w:val="ru-RU"/>
              </w:rPr>
              <w:t xml:space="preserve"> приёмами спортивных игр (баскетбол, волейбол, футбол, ручной мяч):</w:t>
            </w:r>
          </w:p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5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1</w:t>
            </w:r>
          </w:p>
          <w:p w:rsidR="001A71EF" w:rsidRPr="001678A7" w:rsidRDefault="001A71EF" w:rsidP="00ED73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1EF" w:rsidRPr="001678A7" w:rsidRDefault="001A71EF" w:rsidP="00ED736D">
            <w:pPr>
              <w:autoSpaceDE w:val="0"/>
              <w:autoSpaceDN w:val="0"/>
              <w:spacing w:before="98"/>
              <w:ind w:left="72"/>
              <w:jc w:val="center"/>
              <w:rPr>
                <w:rFonts w:ascii="Times New Roman" w:hAnsi="Times New Roman" w:cs="Times New Roman"/>
                <w:b/>
              </w:rPr>
            </w:pPr>
            <w:r w:rsidRPr="001678A7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992" w:type="dxa"/>
          </w:tcPr>
          <w:p w:rsidR="001A71EF" w:rsidRPr="001678A7" w:rsidRDefault="001A71EF" w:rsidP="00ED736D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835" w:type="dxa"/>
          </w:tcPr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  <w:r w:rsidRPr="001A71EF">
              <w:rPr>
                <w:rFonts w:ascii="Times New Roman" w:hAnsi="Times New Roman" w:cs="Times New Roman"/>
                <w:lang w:val="ru-RU"/>
              </w:rPr>
              <w:t>Практическое занятие</w:t>
            </w:r>
          </w:p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  <w:r w:rsidRPr="001A71EF">
              <w:rPr>
                <w:rFonts w:ascii="Times New Roman" w:hAnsi="Times New Roman" w:cs="Times New Roman"/>
                <w:lang w:val="ru-RU"/>
              </w:rPr>
              <w:t xml:space="preserve">(баскетбол) </w:t>
            </w:r>
            <w:hyperlink r:id="rId15" w:history="1">
              <w:r w:rsidRPr="00FC0BE2">
                <w:rPr>
                  <w:rStyle w:val="affa"/>
                  <w:rFonts w:ascii="Times New Roman" w:hAnsi="Times New Roman" w:cs="Times New Roman"/>
                </w:rPr>
                <w:t>https</w:t>
              </w:r>
              <w:r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://</w:t>
              </w:r>
              <w:proofErr w:type="spellStart"/>
              <w:r w:rsidRPr="00FC0BE2">
                <w:rPr>
                  <w:rStyle w:val="affa"/>
                  <w:rFonts w:ascii="Times New Roman" w:hAnsi="Times New Roman" w:cs="Times New Roman"/>
                </w:rPr>
                <w:t>uchebnik</w:t>
              </w:r>
              <w:proofErr w:type="spellEnd"/>
              <w:r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FC0BE2">
                <w:rPr>
                  <w:rStyle w:val="affa"/>
                  <w:rFonts w:ascii="Times New Roman" w:hAnsi="Times New Roman" w:cs="Times New Roman"/>
                </w:rPr>
                <w:t>mos</w:t>
              </w:r>
              <w:proofErr w:type="spellEnd"/>
              <w:r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FC0BE2">
                <w:rPr>
                  <w:rStyle w:val="affa"/>
                  <w:rFonts w:ascii="Times New Roman" w:hAnsi="Times New Roman" w:cs="Times New Roman"/>
                </w:rPr>
                <w:t>ru</w:t>
              </w:r>
              <w:proofErr w:type="spellEnd"/>
              <w:r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/</w:t>
              </w:r>
              <w:r w:rsidRPr="00FC0BE2">
                <w:rPr>
                  <w:rStyle w:val="affa"/>
                  <w:rFonts w:ascii="Times New Roman" w:hAnsi="Times New Roman" w:cs="Times New Roman"/>
                </w:rPr>
                <w:t>catalogue</w:t>
              </w:r>
              <w:r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/</w:t>
              </w:r>
              <w:r w:rsidRPr="00FC0BE2">
                <w:rPr>
                  <w:rStyle w:val="affa"/>
                  <w:rFonts w:ascii="Times New Roman" w:hAnsi="Times New Roman" w:cs="Times New Roman"/>
                </w:rPr>
                <w:t>material</w:t>
              </w:r>
              <w:r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_</w:t>
              </w:r>
              <w:r w:rsidRPr="00FC0BE2">
                <w:rPr>
                  <w:rStyle w:val="affa"/>
                  <w:rFonts w:ascii="Times New Roman" w:hAnsi="Times New Roman" w:cs="Times New Roman"/>
                </w:rPr>
                <w:t>view</w:t>
              </w:r>
              <w:r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/</w:t>
              </w:r>
              <w:r w:rsidRPr="00FC0BE2">
                <w:rPr>
                  <w:rStyle w:val="affa"/>
                  <w:rFonts w:ascii="Times New Roman" w:hAnsi="Times New Roman" w:cs="Times New Roman"/>
                </w:rPr>
                <w:t>lesson</w:t>
              </w:r>
              <w:r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_</w:t>
              </w:r>
              <w:r w:rsidRPr="00FC0BE2">
                <w:rPr>
                  <w:rStyle w:val="affa"/>
                  <w:rFonts w:ascii="Times New Roman" w:hAnsi="Times New Roman" w:cs="Times New Roman"/>
                </w:rPr>
                <w:t>templates</w:t>
              </w:r>
              <w:r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/1433853</w:t>
              </w:r>
            </w:hyperlink>
          </w:p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  <w:r w:rsidRPr="001A71EF">
              <w:rPr>
                <w:rFonts w:ascii="Times New Roman" w:hAnsi="Times New Roman" w:cs="Times New Roman"/>
                <w:lang w:val="ru-RU"/>
              </w:rPr>
              <w:t>(футбол)</w:t>
            </w:r>
          </w:p>
          <w:p w:rsidR="001A71EF" w:rsidRPr="001A71EF" w:rsidRDefault="004E06D7" w:rsidP="00ED736D">
            <w:pPr>
              <w:rPr>
                <w:rFonts w:ascii="Times New Roman" w:hAnsi="Times New Roman" w:cs="Times New Roman"/>
                <w:lang w:val="ru-RU"/>
              </w:rPr>
            </w:pPr>
            <w:hyperlink r:id="rId16" w:history="1">
              <w:r w:rsidR="001A71EF" w:rsidRPr="00FC0BE2">
                <w:rPr>
                  <w:rStyle w:val="affa"/>
                  <w:rFonts w:ascii="Times New Roman" w:hAnsi="Times New Roman" w:cs="Times New Roman"/>
                </w:rPr>
                <w:t>https</w:t>
              </w:r>
              <w:r w:rsidR="001A71EF"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://</w:t>
              </w:r>
              <w:proofErr w:type="spellStart"/>
              <w:r w:rsidR="001A71EF" w:rsidRPr="00FC0BE2">
                <w:rPr>
                  <w:rStyle w:val="affa"/>
                  <w:rFonts w:ascii="Times New Roman" w:hAnsi="Times New Roman" w:cs="Times New Roman"/>
                </w:rPr>
                <w:t>uchebnik</w:t>
              </w:r>
              <w:proofErr w:type="spellEnd"/>
              <w:r w:rsidR="001A71EF"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="001A71EF" w:rsidRPr="00FC0BE2">
                <w:rPr>
                  <w:rStyle w:val="affa"/>
                  <w:rFonts w:ascii="Times New Roman" w:hAnsi="Times New Roman" w:cs="Times New Roman"/>
                </w:rPr>
                <w:t>mos</w:t>
              </w:r>
              <w:proofErr w:type="spellEnd"/>
              <w:r w:rsidR="001A71EF"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="001A71EF" w:rsidRPr="00FC0BE2">
                <w:rPr>
                  <w:rStyle w:val="affa"/>
                  <w:rFonts w:ascii="Times New Roman" w:hAnsi="Times New Roman" w:cs="Times New Roman"/>
                </w:rPr>
                <w:t>ru</w:t>
              </w:r>
              <w:proofErr w:type="spellEnd"/>
              <w:r w:rsidR="001A71EF"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/</w:t>
              </w:r>
              <w:r w:rsidR="001A71EF" w:rsidRPr="00FC0BE2">
                <w:rPr>
                  <w:rStyle w:val="affa"/>
                  <w:rFonts w:ascii="Times New Roman" w:hAnsi="Times New Roman" w:cs="Times New Roman"/>
                </w:rPr>
                <w:t>catalogue</w:t>
              </w:r>
              <w:r w:rsidR="001A71EF"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/</w:t>
              </w:r>
              <w:r w:rsidR="001A71EF" w:rsidRPr="00FC0BE2">
                <w:rPr>
                  <w:rStyle w:val="affa"/>
                  <w:rFonts w:ascii="Times New Roman" w:hAnsi="Times New Roman" w:cs="Times New Roman"/>
                </w:rPr>
                <w:t>material</w:t>
              </w:r>
              <w:r w:rsidR="001A71EF"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_</w:t>
              </w:r>
              <w:r w:rsidR="001A71EF" w:rsidRPr="00FC0BE2">
                <w:rPr>
                  <w:rStyle w:val="affa"/>
                  <w:rFonts w:ascii="Times New Roman" w:hAnsi="Times New Roman" w:cs="Times New Roman"/>
                </w:rPr>
                <w:t>view</w:t>
              </w:r>
              <w:r w:rsidR="001A71EF"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/</w:t>
              </w:r>
              <w:r w:rsidR="001A71EF" w:rsidRPr="00FC0BE2">
                <w:rPr>
                  <w:rStyle w:val="affa"/>
                  <w:rFonts w:ascii="Times New Roman" w:hAnsi="Times New Roman" w:cs="Times New Roman"/>
                </w:rPr>
                <w:t>lesson</w:t>
              </w:r>
              <w:r w:rsidR="001A71EF"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_</w:t>
              </w:r>
              <w:r w:rsidR="001A71EF" w:rsidRPr="00FC0BE2">
                <w:rPr>
                  <w:rStyle w:val="affa"/>
                  <w:rFonts w:ascii="Times New Roman" w:hAnsi="Times New Roman" w:cs="Times New Roman"/>
                </w:rPr>
                <w:t>templates</w:t>
              </w:r>
              <w:r w:rsidR="001A71EF"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/1516393</w:t>
              </w:r>
            </w:hyperlink>
          </w:p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  <w:r w:rsidRPr="001A71EF">
              <w:rPr>
                <w:rFonts w:ascii="Times New Roman" w:hAnsi="Times New Roman" w:cs="Times New Roman"/>
                <w:lang w:val="ru-RU"/>
              </w:rPr>
              <w:t>(волейбол)</w:t>
            </w:r>
          </w:p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  <w:r w:rsidRPr="00FC0BE2">
              <w:rPr>
                <w:rFonts w:ascii="Times New Roman" w:hAnsi="Times New Roman" w:cs="Times New Roman"/>
              </w:rPr>
              <w:t>https</w:t>
            </w:r>
            <w:r w:rsidRPr="001A71EF">
              <w:rPr>
                <w:rFonts w:ascii="Times New Roman" w:hAnsi="Times New Roman" w:cs="Times New Roman"/>
                <w:lang w:val="ru-RU"/>
              </w:rPr>
              <w:t>://</w:t>
            </w:r>
            <w:proofErr w:type="spellStart"/>
            <w:r w:rsidRPr="00FC0BE2">
              <w:rPr>
                <w:rFonts w:ascii="Times New Roman" w:hAnsi="Times New Roman" w:cs="Times New Roman"/>
              </w:rPr>
              <w:t>uchebnik</w:t>
            </w:r>
            <w:proofErr w:type="spellEnd"/>
            <w:r w:rsidRPr="001A71EF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FC0BE2">
              <w:rPr>
                <w:rFonts w:ascii="Times New Roman" w:hAnsi="Times New Roman" w:cs="Times New Roman"/>
              </w:rPr>
              <w:t>mos</w:t>
            </w:r>
            <w:proofErr w:type="spellEnd"/>
            <w:r w:rsidRPr="001A71EF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FC0BE2">
              <w:rPr>
                <w:rFonts w:ascii="Times New Roman" w:hAnsi="Times New Roman" w:cs="Times New Roman"/>
              </w:rPr>
              <w:t>ru</w:t>
            </w:r>
            <w:proofErr w:type="spellEnd"/>
            <w:r w:rsidRPr="001A71EF">
              <w:rPr>
                <w:rFonts w:ascii="Times New Roman" w:hAnsi="Times New Roman" w:cs="Times New Roman"/>
                <w:lang w:val="ru-RU"/>
              </w:rPr>
              <w:t>/</w:t>
            </w:r>
            <w:r w:rsidRPr="00FC0BE2">
              <w:rPr>
                <w:rFonts w:ascii="Times New Roman" w:hAnsi="Times New Roman" w:cs="Times New Roman"/>
              </w:rPr>
              <w:t>catalogue</w:t>
            </w:r>
            <w:r w:rsidRPr="001A71EF">
              <w:rPr>
                <w:rFonts w:ascii="Times New Roman" w:hAnsi="Times New Roman" w:cs="Times New Roman"/>
                <w:lang w:val="ru-RU"/>
              </w:rPr>
              <w:t>/</w:t>
            </w:r>
            <w:r w:rsidRPr="00FC0BE2">
              <w:rPr>
                <w:rFonts w:ascii="Times New Roman" w:hAnsi="Times New Roman" w:cs="Times New Roman"/>
              </w:rPr>
              <w:t>material</w:t>
            </w:r>
            <w:r w:rsidRPr="001A71EF">
              <w:rPr>
                <w:rFonts w:ascii="Times New Roman" w:hAnsi="Times New Roman" w:cs="Times New Roman"/>
                <w:lang w:val="ru-RU"/>
              </w:rPr>
              <w:t>_</w:t>
            </w:r>
            <w:r w:rsidRPr="00FC0BE2">
              <w:rPr>
                <w:rFonts w:ascii="Times New Roman" w:hAnsi="Times New Roman" w:cs="Times New Roman"/>
              </w:rPr>
              <w:t>view</w:t>
            </w:r>
            <w:r w:rsidRPr="001A71EF">
              <w:rPr>
                <w:rFonts w:ascii="Times New Roman" w:hAnsi="Times New Roman" w:cs="Times New Roman"/>
                <w:lang w:val="ru-RU"/>
              </w:rPr>
              <w:t>/</w:t>
            </w:r>
            <w:r w:rsidRPr="00FC0BE2">
              <w:rPr>
                <w:rFonts w:ascii="Times New Roman" w:hAnsi="Times New Roman" w:cs="Times New Roman"/>
              </w:rPr>
              <w:t>lesson</w:t>
            </w:r>
            <w:r w:rsidRPr="001A71EF">
              <w:rPr>
                <w:rFonts w:ascii="Times New Roman" w:hAnsi="Times New Roman" w:cs="Times New Roman"/>
                <w:lang w:val="ru-RU"/>
              </w:rPr>
              <w:t>_</w:t>
            </w:r>
            <w:r w:rsidRPr="00FC0BE2">
              <w:rPr>
                <w:rFonts w:ascii="Times New Roman" w:hAnsi="Times New Roman" w:cs="Times New Roman"/>
              </w:rPr>
              <w:t>templates</w:t>
            </w:r>
            <w:r w:rsidRPr="001A71EF">
              <w:rPr>
                <w:rFonts w:ascii="Times New Roman" w:hAnsi="Times New Roman" w:cs="Times New Roman"/>
                <w:lang w:val="ru-RU"/>
              </w:rPr>
              <w:t>/1518864</w:t>
            </w:r>
          </w:p>
        </w:tc>
      </w:tr>
      <w:tr w:rsidR="001A71EF" w:rsidRPr="004E06D7" w:rsidTr="00ED736D">
        <w:tc>
          <w:tcPr>
            <w:tcW w:w="562" w:type="dxa"/>
          </w:tcPr>
          <w:p w:rsidR="001A71EF" w:rsidRPr="001678A7" w:rsidRDefault="001A71EF" w:rsidP="00ED736D">
            <w:pPr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694" w:type="dxa"/>
          </w:tcPr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  <w:r w:rsidRPr="001A71EF">
              <w:rPr>
                <w:rFonts w:ascii="Times New Roman" w:hAnsi="Times New Roman" w:cs="Times New Roman"/>
                <w:lang w:val="ru-RU"/>
              </w:rPr>
              <w:t xml:space="preserve">Подвижные игры </w:t>
            </w:r>
            <w:proofErr w:type="gramStart"/>
            <w:r w:rsidRPr="001A71EF">
              <w:rPr>
                <w:rFonts w:ascii="Times New Roman" w:hAnsi="Times New Roman" w:cs="Times New Roman"/>
                <w:lang w:val="ru-RU"/>
              </w:rPr>
              <w:t>с</w:t>
            </w:r>
            <w:r w:rsidRPr="001678A7">
              <w:rPr>
                <w:rFonts w:ascii="Times New Roman" w:hAnsi="Times New Roman" w:cs="Times New Roman"/>
              </w:rPr>
              <w:t> </w:t>
            </w:r>
            <w:r w:rsidRPr="001A71EF">
              <w:rPr>
                <w:rFonts w:ascii="Times New Roman" w:hAnsi="Times New Roman" w:cs="Times New Roman"/>
                <w:lang w:val="ru-RU"/>
              </w:rPr>
              <w:t xml:space="preserve"> техническими</w:t>
            </w:r>
            <w:proofErr w:type="gramEnd"/>
            <w:r w:rsidRPr="001A71EF">
              <w:rPr>
                <w:rFonts w:ascii="Times New Roman" w:hAnsi="Times New Roman" w:cs="Times New Roman"/>
                <w:lang w:val="ru-RU"/>
              </w:rPr>
              <w:t xml:space="preserve"> приёмами спортивных игр (баскетбол, волейбол, футбол, ручной мяч):</w:t>
            </w:r>
          </w:p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5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1</w:t>
            </w:r>
          </w:p>
          <w:p w:rsidR="001A71EF" w:rsidRPr="001678A7" w:rsidRDefault="001A71EF" w:rsidP="00ED73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1EF" w:rsidRPr="001678A7" w:rsidRDefault="001A71EF" w:rsidP="00ED736D">
            <w:pPr>
              <w:autoSpaceDE w:val="0"/>
              <w:autoSpaceDN w:val="0"/>
              <w:spacing w:before="98"/>
              <w:ind w:left="72"/>
              <w:jc w:val="center"/>
              <w:rPr>
                <w:rFonts w:ascii="Times New Roman" w:hAnsi="Times New Roman" w:cs="Times New Roman"/>
                <w:b/>
              </w:rPr>
            </w:pPr>
            <w:r w:rsidRPr="001678A7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992" w:type="dxa"/>
          </w:tcPr>
          <w:p w:rsidR="001A71EF" w:rsidRPr="001678A7" w:rsidRDefault="001A71EF" w:rsidP="00ED736D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835" w:type="dxa"/>
          </w:tcPr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  <w:r w:rsidRPr="001A71EF">
              <w:rPr>
                <w:rFonts w:ascii="Times New Roman" w:hAnsi="Times New Roman" w:cs="Times New Roman"/>
                <w:lang w:val="ru-RU"/>
              </w:rPr>
              <w:t>Практическое занятие</w:t>
            </w:r>
          </w:p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  <w:r w:rsidRPr="001A71EF">
              <w:rPr>
                <w:rFonts w:ascii="Times New Roman" w:hAnsi="Times New Roman" w:cs="Times New Roman"/>
                <w:lang w:val="ru-RU"/>
              </w:rPr>
              <w:t xml:space="preserve">(баскетбол) </w:t>
            </w:r>
            <w:hyperlink r:id="rId17" w:history="1">
              <w:r w:rsidRPr="00FC0BE2">
                <w:rPr>
                  <w:rStyle w:val="affa"/>
                  <w:rFonts w:ascii="Times New Roman" w:hAnsi="Times New Roman" w:cs="Times New Roman"/>
                </w:rPr>
                <w:t>https</w:t>
              </w:r>
              <w:r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://</w:t>
              </w:r>
              <w:proofErr w:type="spellStart"/>
              <w:r w:rsidRPr="00FC0BE2">
                <w:rPr>
                  <w:rStyle w:val="affa"/>
                  <w:rFonts w:ascii="Times New Roman" w:hAnsi="Times New Roman" w:cs="Times New Roman"/>
                </w:rPr>
                <w:t>uchebnik</w:t>
              </w:r>
              <w:proofErr w:type="spellEnd"/>
              <w:r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FC0BE2">
                <w:rPr>
                  <w:rStyle w:val="affa"/>
                  <w:rFonts w:ascii="Times New Roman" w:hAnsi="Times New Roman" w:cs="Times New Roman"/>
                </w:rPr>
                <w:t>mos</w:t>
              </w:r>
              <w:proofErr w:type="spellEnd"/>
              <w:r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FC0BE2">
                <w:rPr>
                  <w:rStyle w:val="affa"/>
                  <w:rFonts w:ascii="Times New Roman" w:hAnsi="Times New Roman" w:cs="Times New Roman"/>
                </w:rPr>
                <w:t>ru</w:t>
              </w:r>
              <w:proofErr w:type="spellEnd"/>
              <w:r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/</w:t>
              </w:r>
              <w:r w:rsidRPr="00FC0BE2">
                <w:rPr>
                  <w:rStyle w:val="affa"/>
                  <w:rFonts w:ascii="Times New Roman" w:hAnsi="Times New Roman" w:cs="Times New Roman"/>
                </w:rPr>
                <w:t>catalogue</w:t>
              </w:r>
              <w:r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/</w:t>
              </w:r>
              <w:r w:rsidRPr="00FC0BE2">
                <w:rPr>
                  <w:rStyle w:val="affa"/>
                  <w:rFonts w:ascii="Times New Roman" w:hAnsi="Times New Roman" w:cs="Times New Roman"/>
                </w:rPr>
                <w:t>material</w:t>
              </w:r>
              <w:r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_</w:t>
              </w:r>
              <w:r w:rsidRPr="00FC0BE2">
                <w:rPr>
                  <w:rStyle w:val="affa"/>
                  <w:rFonts w:ascii="Times New Roman" w:hAnsi="Times New Roman" w:cs="Times New Roman"/>
                </w:rPr>
                <w:t>view</w:t>
              </w:r>
              <w:r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/</w:t>
              </w:r>
              <w:r w:rsidRPr="00FC0BE2">
                <w:rPr>
                  <w:rStyle w:val="affa"/>
                  <w:rFonts w:ascii="Times New Roman" w:hAnsi="Times New Roman" w:cs="Times New Roman"/>
                </w:rPr>
                <w:t>lesson</w:t>
              </w:r>
              <w:r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_</w:t>
              </w:r>
              <w:r w:rsidRPr="00FC0BE2">
                <w:rPr>
                  <w:rStyle w:val="affa"/>
                  <w:rFonts w:ascii="Times New Roman" w:hAnsi="Times New Roman" w:cs="Times New Roman"/>
                </w:rPr>
                <w:t>templates</w:t>
              </w:r>
              <w:r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/1433853</w:t>
              </w:r>
            </w:hyperlink>
          </w:p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  <w:r w:rsidRPr="001A71EF">
              <w:rPr>
                <w:rFonts w:ascii="Times New Roman" w:hAnsi="Times New Roman" w:cs="Times New Roman"/>
                <w:lang w:val="ru-RU"/>
              </w:rPr>
              <w:t>(футбол)</w:t>
            </w:r>
          </w:p>
          <w:p w:rsidR="001A71EF" w:rsidRPr="001A71EF" w:rsidRDefault="004E06D7" w:rsidP="00ED736D">
            <w:pPr>
              <w:rPr>
                <w:rFonts w:ascii="Times New Roman" w:hAnsi="Times New Roman" w:cs="Times New Roman"/>
                <w:lang w:val="ru-RU"/>
              </w:rPr>
            </w:pPr>
            <w:hyperlink r:id="rId18" w:history="1">
              <w:r w:rsidR="001A71EF" w:rsidRPr="00FC0BE2">
                <w:rPr>
                  <w:rStyle w:val="affa"/>
                  <w:rFonts w:ascii="Times New Roman" w:hAnsi="Times New Roman" w:cs="Times New Roman"/>
                </w:rPr>
                <w:t>https</w:t>
              </w:r>
              <w:r w:rsidR="001A71EF"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://</w:t>
              </w:r>
              <w:proofErr w:type="spellStart"/>
              <w:r w:rsidR="001A71EF" w:rsidRPr="00FC0BE2">
                <w:rPr>
                  <w:rStyle w:val="affa"/>
                  <w:rFonts w:ascii="Times New Roman" w:hAnsi="Times New Roman" w:cs="Times New Roman"/>
                </w:rPr>
                <w:t>uchebnik</w:t>
              </w:r>
              <w:proofErr w:type="spellEnd"/>
              <w:r w:rsidR="001A71EF"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="001A71EF" w:rsidRPr="00FC0BE2">
                <w:rPr>
                  <w:rStyle w:val="affa"/>
                  <w:rFonts w:ascii="Times New Roman" w:hAnsi="Times New Roman" w:cs="Times New Roman"/>
                </w:rPr>
                <w:t>mos</w:t>
              </w:r>
              <w:proofErr w:type="spellEnd"/>
              <w:r w:rsidR="001A71EF"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="001A71EF" w:rsidRPr="00FC0BE2">
                <w:rPr>
                  <w:rStyle w:val="affa"/>
                  <w:rFonts w:ascii="Times New Roman" w:hAnsi="Times New Roman" w:cs="Times New Roman"/>
                </w:rPr>
                <w:t>ru</w:t>
              </w:r>
              <w:proofErr w:type="spellEnd"/>
              <w:r w:rsidR="001A71EF"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/</w:t>
              </w:r>
              <w:r w:rsidR="001A71EF" w:rsidRPr="00FC0BE2">
                <w:rPr>
                  <w:rStyle w:val="affa"/>
                  <w:rFonts w:ascii="Times New Roman" w:hAnsi="Times New Roman" w:cs="Times New Roman"/>
                </w:rPr>
                <w:t>catalogue</w:t>
              </w:r>
              <w:r w:rsidR="001A71EF"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/</w:t>
              </w:r>
              <w:r w:rsidR="001A71EF" w:rsidRPr="00FC0BE2">
                <w:rPr>
                  <w:rStyle w:val="affa"/>
                  <w:rFonts w:ascii="Times New Roman" w:hAnsi="Times New Roman" w:cs="Times New Roman"/>
                </w:rPr>
                <w:t>material</w:t>
              </w:r>
              <w:r w:rsidR="001A71EF"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_</w:t>
              </w:r>
              <w:r w:rsidR="001A71EF" w:rsidRPr="00FC0BE2">
                <w:rPr>
                  <w:rStyle w:val="affa"/>
                  <w:rFonts w:ascii="Times New Roman" w:hAnsi="Times New Roman" w:cs="Times New Roman"/>
                </w:rPr>
                <w:t>view</w:t>
              </w:r>
              <w:r w:rsidR="001A71EF"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/</w:t>
              </w:r>
              <w:r w:rsidR="001A71EF" w:rsidRPr="00FC0BE2">
                <w:rPr>
                  <w:rStyle w:val="affa"/>
                  <w:rFonts w:ascii="Times New Roman" w:hAnsi="Times New Roman" w:cs="Times New Roman"/>
                </w:rPr>
                <w:t>lesson</w:t>
              </w:r>
              <w:r w:rsidR="001A71EF"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_</w:t>
              </w:r>
              <w:r w:rsidR="001A71EF" w:rsidRPr="00FC0BE2">
                <w:rPr>
                  <w:rStyle w:val="affa"/>
                  <w:rFonts w:ascii="Times New Roman" w:hAnsi="Times New Roman" w:cs="Times New Roman"/>
                </w:rPr>
                <w:t>templates</w:t>
              </w:r>
              <w:r w:rsidR="001A71EF"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/1516393</w:t>
              </w:r>
            </w:hyperlink>
          </w:p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  <w:r w:rsidRPr="001A71EF">
              <w:rPr>
                <w:rFonts w:ascii="Times New Roman" w:hAnsi="Times New Roman" w:cs="Times New Roman"/>
                <w:lang w:val="ru-RU"/>
              </w:rPr>
              <w:t>(волейбол)</w:t>
            </w:r>
          </w:p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  <w:r w:rsidRPr="00FC0BE2">
              <w:rPr>
                <w:rFonts w:ascii="Times New Roman" w:hAnsi="Times New Roman" w:cs="Times New Roman"/>
              </w:rPr>
              <w:t>https</w:t>
            </w:r>
            <w:r w:rsidRPr="001A71EF">
              <w:rPr>
                <w:rFonts w:ascii="Times New Roman" w:hAnsi="Times New Roman" w:cs="Times New Roman"/>
                <w:lang w:val="ru-RU"/>
              </w:rPr>
              <w:t>://</w:t>
            </w:r>
            <w:proofErr w:type="spellStart"/>
            <w:r w:rsidRPr="00FC0BE2">
              <w:rPr>
                <w:rFonts w:ascii="Times New Roman" w:hAnsi="Times New Roman" w:cs="Times New Roman"/>
              </w:rPr>
              <w:t>uchebnik</w:t>
            </w:r>
            <w:proofErr w:type="spellEnd"/>
            <w:r w:rsidRPr="001A71EF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FC0BE2">
              <w:rPr>
                <w:rFonts w:ascii="Times New Roman" w:hAnsi="Times New Roman" w:cs="Times New Roman"/>
              </w:rPr>
              <w:t>mos</w:t>
            </w:r>
            <w:proofErr w:type="spellEnd"/>
            <w:r w:rsidRPr="001A71EF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FC0BE2">
              <w:rPr>
                <w:rFonts w:ascii="Times New Roman" w:hAnsi="Times New Roman" w:cs="Times New Roman"/>
              </w:rPr>
              <w:t>ru</w:t>
            </w:r>
            <w:proofErr w:type="spellEnd"/>
            <w:r w:rsidRPr="001A71EF">
              <w:rPr>
                <w:rFonts w:ascii="Times New Roman" w:hAnsi="Times New Roman" w:cs="Times New Roman"/>
                <w:lang w:val="ru-RU"/>
              </w:rPr>
              <w:t>/</w:t>
            </w:r>
            <w:r w:rsidRPr="00FC0BE2">
              <w:rPr>
                <w:rFonts w:ascii="Times New Roman" w:hAnsi="Times New Roman" w:cs="Times New Roman"/>
              </w:rPr>
              <w:t>catalogue</w:t>
            </w:r>
            <w:r w:rsidRPr="001A71EF">
              <w:rPr>
                <w:rFonts w:ascii="Times New Roman" w:hAnsi="Times New Roman" w:cs="Times New Roman"/>
                <w:lang w:val="ru-RU"/>
              </w:rPr>
              <w:t>/</w:t>
            </w:r>
            <w:r w:rsidRPr="00FC0BE2">
              <w:rPr>
                <w:rFonts w:ascii="Times New Roman" w:hAnsi="Times New Roman" w:cs="Times New Roman"/>
              </w:rPr>
              <w:t>material</w:t>
            </w:r>
            <w:r w:rsidRPr="001A71EF">
              <w:rPr>
                <w:rFonts w:ascii="Times New Roman" w:hAnsi="Times New Roman" w:cs="Times New Roman"/>
                <w:lang w:val="ru-RU"/>
              </w:rPr>
              <w:t>_</w:t>
            </w:r>
            <w:r w:rsidRPr="00FC0BE2">
              <w:rPr>
                <w:rFonts w:ascii="Times New Roman" w:hAnsi="Times New Roman" w:cs="Times New Roman"/>
              </w:rPr>
              <w:t>view</w:t>
            </w:r>
            <w:r w:rsidRPr="001A71EF">
              <w:rPr>
                <w:rFonts w:ascii="Times New Roman" w:hAnsi="Times New Roman" w:cs="Times New Roman"/>
                <w:lang w:val="ru-RU"/>
              </w:rPr>
              <w:t>/</w:t>
            </w:r>
            <w:r w:rsidRPr="00FC0BE2">
              <w:rPr>
                <w:rFonts w:ascii="Times New Roman" w:hAnsi="Times New Roman" w:cs="Times New Roman"/>
              </w:rPr>
              <w:t>lesson</w:t>
            </w:r>
            <w:r w:rsidRPr="001A71EF">
              <w:rPr>
                <w:rFonts w:ascii="Times New Roman" w:hAnsi="Times New Roman" w:cs="Times New Roman"/>
                <w:lang w:val="ru-RU"/>
              </w:rPr>
              <w:t>_</w:t>
            </w:r>
            <w:r w:rsidRPr="00FC0BE2">
              <w:rPr>
                <w:rFonts w:ascii="Times New Roman" w:hAnsi="Times New Roman" w:cs="Times New Roman"/>
              </w:rPr>
              <w:t>templates</w:t>
            </w:r>
            <w:r w:rsidRPr="001A71EF">
              <w:rPr>
                <w:rFonts w:ascii="Times New Roman" w:hAnsi="Times New Roman" w:cs="Times New Roman"/>
                <w:lang w:val="ru-RU"/>
              </w:rPr>
              <w:t>/1518864</w:t>
            </w:r>
          </w:p>
        </w:tc>
      </w:tr>
      <w:tr w:rsidR="001A71EF" w:rsidRPr="001678A7" w:rsidTr="00ED736D">
        <w:tc>
          <w:tcPr>
            <w:tcW w:w="562" w:type="dxa"/>
          </w:tcPr>
          <w:p w:rsidR="001A71EF" w:rsidRPr="001678A7" w:rsidRDefault="001A71EF" w:rsidP="00ED736D">
            <w:pPr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694" w:type="dxa"/>
          </w:tcPr>
          <w:p w:rsidR="001A71EF" w:rsidRPr="001678A7" w:rsidRDefault="001A71EF" w:rsidP="00ED736D">
            <w:pPr>
              <w:rPr>
                <w:rFonts w:ascii="Times New Roman" w:hAnsi="Times New Roman" w:cs="Times New Roman"/>
              </w:rPr>
            </w:pPr>
            <w:proofErr w:type="spellStart"/>
            <w:r w:rsidRPr="001678A7">
              <w:rPr>
                <w:rFonts w:ascii="Times New Roman" w:hAnsi="Times New Roman" w:cs="Times New Roman"/>
              </w:rPr>
              <w:t>Танцевальные</w:t>
            </w:r>
            <w:proofErr w:type="spellEnd"/>
            <w:r w:rsidRPr="001678A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78A7">
              <w:rPr>
                <w:rFonts w:ascii="Times New Roman" w:hAnsi="Times New Roman" w:cs="Times New Roman"/>
              </w:rPr>
              <w:t>движения</w:t>
            </w:r>
            <w:proofErr w:type="spellEnd"/>
          </w:p>
        </w:tc>
        <w:tc>
          <w:tcPr>
            <w:tcW w:w="565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1</w:t>
            </w:r>
          </w:p>
          <w:p w:rsidR="001A71EF" w:rsidRPr="001678A7" w:rsidRDefault="001A71EF" w:rsidP="00ED73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1EF" w:rsidRPr="001678A7" w:rsidRDefault="001A71EF" w:rsidP="00ED736D">
            <w:pPr>
              <w:autoSpaceDE w:val="0"/>
              <w:autoSpaceDN w:val="0"/>
              <w:spacing w:before="98"/>
              <w:ind w:left="72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678A7">
              <w:rPr>
                <w:rFonts w:ascii="Times New Roman" w:hAnsi="Times New Roman" w:cs="Times New Roman"/>
                <w:b/>
              </w:rPr>
              <w:t>март</w:t>
            </w:r>
            <w:proofErr w:type="spellEnd"/>
          </w:p>
          <w:p w:rsidR="001A71EF" w:rsidRPr="001678A7" w:rsidRDefault="001A71EF" w:rsidP="00ED736D">
            <w:pPr>
              <w:autoSpaceDE w:val="0"/>
              <w:autoSpaceDN w:val="0"/>
              <w:spacing w:before="98"/>
              <w:ind w:left="72"/>
              <w:jc w:val="center"/>
              <w:rPr>
                <w:rFonts w:ascii="Times New Roman" w:hAnsi="Times New Roman" w:cs="Times New Roman"/>
                <w:b/>
              </w:rPr>
            </w:pPr>
            <w:r w:rsidRPr="001678A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992" w:type="dxa"/>
          </w:tcPr>
          <w:p w:rsidR="001A71EF" w:rsidRPr="001678A7" w:rsidRDefault="001A71EF" w:rsidP="00ED736D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835" w:type="dxa"/>
          </w:tcPr>
          <w:p w:rsidR="001A71EF" w:rsidRPr="00FC0BE2" w:rsidRDefault="001A71EF" w:rsidP="00ED736D">
            <w:pPr>
              <w:rPr>
                <w:rFonts w:ascii="Times New Roman" w:hAnsi="Times New Roman" w:cs="Times New Roman"/>
              </w:rPr>
            </w:pPr>
            <w:proofErr w:type="spellStart"/>
            <w:r w:rsidRPr="00FC0BE2">
              <w:rPr>
                <w:rFonts w:ascii="Times New Roman" w:hAnsi="Times New Roman" w:cs="Times New Roman"/>
              </w:rPr>
              <w:t>Практическое</w:t>
            </w:r>
            <w:proofErr w:type="spellEnd"/>
            <w:r w:rsidRPr="00FC0B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C0BE2">
              <w:rPr>
                <w:rFonts w:ascii="Times New Roman" w:hAnsi="Times New Roman" w:cs="Times New Roman"/>
              </w:rPr>
              <w:t>занятие</w:t>
            </w:r>
            <w:proofErr w:type="spellEnd"/>
          </w:p>
        </w:tc>
      </w:tr>
      <w:tr w:rsidR="001A71EF" w:rsidRPr="001678A7" w:rsidTr="00ED736D">
        <w:tc>
          <w:tcPr>
            <w:tcW w:w="562" w:type="dxa"/>
          </w:tcPr>
          <w:p w:rsidR="001A71EF" w:rsidRPr="001678A7" w:rsidRDefault="001A71EF" w:rsidP="00ED736D">
            <w:pPr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694" w:type="dxa"/>
          </w:tcPr>
          <w:p w:rsidR="001A71EF" w:rsidRPr="001678A7" w:rsidRDefault="001A71EF" w:rsidP="00ED736D">
            <w:pPr>
              <w:rPr>
                <w:rFonts w:ascii="Times New Roman" w:hAnsi="Times New Roman" w:cs="Times New Roman"/>
              </w:rPr>
            </w:pPr>
            <w:proofErr w:type="spellStart"/>
            <w:r w:rsidRPr="001678A7">
              <w:rPr>
                <w:rFonts w:ascii="Times New Roman" w:hAnsi="Times New Roman" w:cs="Times New Roman"/>
              </w:rPr>
              <w:t>Танцевальные</w:t>
            </w:r>
            <w:proofErr w:type="spellEnd"/>
            <w:r w:rsidRPr="001678A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78A7">
              <w:rPr>
                <w:rFonts w:ascii="Times New Roman" w:hAnsi="Times New Roman" w:cs="Times New Roman"/>
              </w:rPr>
              <w:t>движения</w:t>
            </w:r>
            <w:proofErr w:type="spellEnd"/>
          </w:p>
        </w:tc>
        <w:tc>
          <w:tcPr>
            <w:tcW w:w="565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1</w:t>
            </w:r>
          </w:p>
          <w:p w:rsidR="001A71EF" w:rsidRPr="001678A7" w:rsidRDefault="001A71EF" w:rsidP="00ED73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1EF" w:rsidRPr="001678A7" w:rsidRDefault="001A71EF" w:rsidP="00ED736D">
            <w:pPr>
              <w:autoSpaceDE w:val="0"/>
              <w:autoSpaceDN w:val="0"/>
              <w:spacing w:before="98"/>
              <w:ind w:left="72"/>
              <w:jc w:val="center"/>
              <w:rPr>
                <w:rFonts w:ascii="Times New Roman" w:hAnsi="Times New Roman" w:cs="Times New Roman"/>
                <w:b/>
              </w:rPr>
            </w:pPr>
            <w:r w:rsidRPr="001678A7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992" w:type="dxa"/>
          </w:tcPr>
          <w:p w:rsidR="001A71EF" w:rsidRPr="001678A7" w:rsidRDefault="001A71EF" w:rsidP="00ED736D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835" w:type="dxa"/>
          </w:tcPr>
          <w:p w:rsidR="001A71EF" w:rsidRPr="00FC0BE2" w:rsidRDefault="001A71EF" w:rsidP="00ED736D">
            <w:pPr>
              <w:rPr>
                <w:rFonts w:ascii="Times New Roman" w:hAnsi="Times New Roman" w:cs="Times New Roman"/>
              </w:rPr>
            </w:pPr>
            <w:proofErr w:type="spellStart"/>
            <w:r w:rsidRPr="00FC0BE2">
              <w:rPr>
                <w:rFonts w:ascii="Times New Roman" w:hAnsi="Times New Roman" w:cs="Times New Roman"/>
              </w:rPr>
              <w:t>Практическое</w:t>
            </w:r>
            <w:proofErr w:type="spellEnd"/>
            <w:r w:rsidRPr="00FC0B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C0BE2">
              <w:rPr>
                <w:rFonts w:ascii="Times New Roman" w:hAnsi="Times New Roman" w:cs="Times New Roman"/>
              </w:rPr>
              <w:t>занятие</w:t>
            </w:r>
            <w:proofErr w:type="spellEnd"/>
          </w:p>
        </w:tc>
      </w:tr>
      <w:tr w:rsidR="001A71EF" w:rsidRPr="001678A7" w:rsidTr="00ED736D">
        <w:tc>
          <w:tcPr>
            <w:tcW w:w="562" w:type="dxa"/>
          </w:tcPr>
          <w:p w:rsidR="001A71EF" w:rsidRPr="001678A7" w:rsidRDefault="001A71EF" w:rsidP="00ED736D">
            <w:pPr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694" w:type="dxa"/>
          </w:tcPr>
          <w:p w:rsidR="001A71EF" w:rsidRPr="001678A7" w:rsidRDefault="001A71EF" w:rsidP="00ED736D">
            <w:pPr>
              <w:rPr>
                <w:rFonts w:ascii="Times New Roman" w:hAnsi="Times New Roman" w:cs="Times New Roman"/>
              </w:rPr>
            </w:pPr>
            <w:r w:rsidRPr="001A71EF">
              <w:rPr>
                <w:rFonts w:ascii="Times New Roman" w:hAnsi="Times New Roman" w:cs="Times New Roman"/>
                <w:lang w:val="ru-RU"/>
              </w:rPr>
              <w:t xml:space="preserve">Подготовка к сдаче 1 ступени ВФСК ГТО. </w:t>
            </w:r>
            <w:proofErr w:type="spellStart"/>
            <w:r w:rsidRPr="001678A7">
              <w:rPr>
                <w:rFonts w:ascii="Times New Roman" w:hAnsi="Times New Roman" w:cs="Times New Roman"/>
              </w:rPr>
              <w:t>Упражнения</w:t>
            </w:r>
            <w:proofErr w:type="spellEnd"/>
            <w:r w:rsidRPr="001678A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78A7">
              <w:rPr>
                <w:rFonts w:ascii="Times New Roman" w:hAnsi="Times New Roman" w:cs="Times New Roman"/>
              </w:rPr>
              <w:t>комплекса</w:t>
            </w:r>
            <w:proofErr w:type="spellEnd"/>
            <w:r w:rsidRPr="001678A7">
              <w:rPr>
                <w:rFonts w:ascii="Times New Roman" w:hAnsi="Times New Roman" w:cs="Times New Roman"/>
              </w:rPr>
              <w:t xml:space="preserve"> ВФСК ГТО.</w:t>
            </w:r>
          </w:p>
        </w:tc>
        <w:tc>
          <w:tcPr>
            <w:tcW w:w="565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1</w:t>
            </w:r>
          </w:p>
          <w:p w:rsidR="001A71EF" w:rsidRPr="001678A7" w:rsidRDefault="001A71EF" w:rsidP="00ED73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1EF" w:rsidRPr="001678A7" w:rsidRDefault="001A71EF" w:rsidP="00ED736D">
            <w:pPr>
              <w:autoSpaceDE w:val="0"/>
              <w:autoSpaceDN w:val="0"/>
              <w:spacing w:before="98"/>
              <w:ind w:left="72"/>
              <w:jc w:val="center"/>
              <w:rPr>
                <w:rFonts w:ascii="Times New Roman" w:hAnsi="Times New Roman" w:cs="Times New Roman"/>
                <w:b/>
              </w:rPr>
            </w:pPr>
            <w:r w:rsidRPr="001678A7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992" w:type="dxa"/>
          </w:tcPr>
          <w:p w:rsidR="001A71EF" w:rsidRPr="001678A7" w:rsidRDefault="001A71EF" w:rsidP="00ED736D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835" w:type="dxa"/>
          </w:tcPr>
          <w:p w:rsidR="001A71EF" w:rsidRPr="00FC0BE2" w:rsidRDefault="001A71EF" w:rsidP="00ED736D">
            <w:pPr>
              <w:rPr>
                <w:rFonts w:ascii="Times New Roman" w:hAnsi="Times New Roman" w:cs="Times New Roman"/>
              </w:rPr>
            </w:pPr>
            <w:proofErr w:type="spellStart"/>
            <w:r w:rsidRPr="00FC0BE2">
              <w:rPr>
                <w:rFonts w:ascii="Times New Roman" w:hAnsi="Times New Roman" w:cs="Times New Roman"/>
              </w:rPr>
              <w:t>Практическое</w:t>
            </w:r>
            <w:proofErr w:type="spellEnd"/>
            <w:r w:rsidRPr="00FC0B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C0BE2">
              <w:rPr>
                <w:rFonts w:ascii="Times New Roman" w:hAnsi="Times New Roman" w:cs="Times New Roman"/>
              </w:rPr>
              <w:t>занятие</w:t>
            </w:r>
            <w:proofErr w:type="spellEnd"/>
          </w:p>
        </w:tc>
      </w:tr>
      <w:tr w:rsidR="001A71EF" w:rsidRPr="004E06D7" w:rsidTr="00ED736D">
        <w:tc>
          <w:tcPr>
            <w:tcW w:w="562" w:type="dxa"/>
          </w:tcPr>
          <w:p w:rsidR="001A71EF" w:rsidRPr="001678A7" w:rsidRDefault="001A71EF" w:rsidP="00ED736D">
            <w:pPr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694" w:type="dxa"/>
          </w:tcPr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  <w:r w:rsidRPr="001A71EF">
              <w:rPr>
                <w:rFonts w:ascii="Times New Roman" w:hAnsi="Times New Roman" w:cs="Times New Roman"/>
                <w:lang w:val="ru-RU"/>
              </w:rPr>
              <w:t>Упражнения комплекса ВФСК ГТО 1 ступени</w:t>
            </w:r>
          </w:p>
        </w:tc>
        <w:tc>
          <w:tcPr>
            <w:tcW w:w="565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1EF" w:rsidRPr="001678A7" w:rsidRDefault="001A71EF" w:rsidP="00ED736D">
            <w:pPr>
              <w:autoSpaceDE w:val="0"/>
              <w:autoSpaceDN w:val="0"/>
              <w:spacing w:before="98"/>
              <w:ind w:left="72"/>
              <w:jc w:val="center"/>
              <w:rPr>
                <w:rFonts w:ascii="Times New Roman" w:hAnsi="Times New Roman" w:cs="Times New Roman"/>
                <w:b/>
              </w:rPr>
            </w:pPr>
            <w:r w:rsidRPr="001678A7"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992" w:type="dxa"/>
          </w:tcPr>
          <w:p w:rsidR="001A71EF" w:rsidRPr="001678A7" w:rsidRDefault="001A71EF" w:rsidP="00ED736D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835" w:type="dxa"/>
          </w:tcPr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  <w:r w:rsidRPr="001A71EF">
              <w:rPr>
                <w:rFonts w:ascii="Times New Roman" w:hAnsi="Times New Roman" w:cs="Times New Roman"/>
                <w:lang w:val="ru-RU"/>
              </w:rPr>
              <w:t>Тестирование. Практическое выполнение контрольных упражнений</w:t>
            </w:r>
          </w:p>
        </w:tc>
      </w:tr>
      <w:tr w:rsidR="001A71EF" w:rsidRPr="004E06D7" w:rsidTr="00ED736D">
        <w:tc>
          <w:tcPr>
            <w:tcW w:w="562" w:type="dxa"/>
          </w:tcPr>
          <w:p w:rsidR="001A71EF" w:rsidRPr="001678A7" w:rsidRDefault="001A71EF" w:rsidP="00ED736D">
            <w:pPr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694" w:type="dxa"/>
          </w:tcPr>
          <w:p w:rsidR="001A71EF" w:rsidRPr="001678A7" w:rsidRDefault="001A71EF" w:rsidP="00ED736D">
            <w:pPr>
              <w:rPr>
                <w:rFonts w:ascii="Times New Roman" w:hAnsi="Times New Roman" w:cs="Times New Roman"/>
              </w:rPr>
            </w:pPr>
            <w:proofErr w:type="spellStart"/>
            <w:r w:rsidRPr="001678A7">
              <w:rPr>
                <w:rFonts w:ascii="Times New Roman" w:hAnsi="Times New Roman" w:cs="Times New Roman"/>
              </w:rPr>
              <w:t>Выполнение</w:t>
            </w:r>
            <w:proofErr w:type="spellEnd"/>
            <w:r w:rsidRPr="001678A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78A7">
              <w:rPr>
                <w:rFonts w:ascii="Times New Roman" w:hAnsi="Times New Roman" w:cs="Times New Roman"/>
              </w:rPr>
              <w:t>гимнастических</w:t>
            </w:r>
            <w:proofErr w:type="spellEnd"/>
            <w:r w:rsidRPr="001678A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78A7">
              <w:rPr>
                <w:rFonts w:ascii="Times New Roman" w:hAnsi="Times New Roman" w:cs="Times New Roman"/>
              </w:rPr>
              <w:t>упражнений</w:t>
            </w:r>
            <w:proofErr w:type="spellEnd"/>
          </w:p>
        </w:tc>
        <w:tc>
          <w:tcPr>
            <w:tcW w:w="565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1</w:t>
            </w:r>
          </w:p>
          <w:p w:rsidR="001A71EF" w:rsidRPr="001678A7" w:rsidRDefault="001A71EF" w:rsidP="00ED73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1EF" w:rsidRPr="001678A7" w:rsidRDefault="001A71EF" w:rsidP="00ED736D">
            <w:pPr>
              <w:autoSpaceDE w:val="0"/>
              <w:autoSpaceDN w:val="0"/>
              <w:spacing w:before="98"/>
              <w:ind w:left="72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678A7">
              <w:rPr>
                <w:rFonts w:ascii="Times New Roman" w:hAnsi="Times New Roman" w:cs="Times New Roman"/>
                <w:b/>
              </w:rPr>
              <w:t>апрель</w:t>
            </w:r>
            <w:proofErr w:type="spellEnd"/>
          </w:p>
          <w:p w:rsidR="001A71EF" w:rsidRPr="001678A7" w:rsidRDefault="001A71EF" w:rsidP="00ED736D">
            <w:pPr>
              <w:autoSpaceDE w:val="0"/>
              <w:autoSpaceDN w:val="0"/>
              <w:spacing w:before="98"/>
              <w:ind w:left="72"/>
              <w:jc w:val="center"/>
              <w:rPr>
                <w:rFonts w:ascii="Times New Roman" w:hAnsi="Times New Roman" w:cs="Times New Roman"/>
                <w:b/>
              </w:rPr>
            </w:pPr>
            <w:r w:rsidRPr="001678A7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992" w:type="dxa"/>
          </w:tcPr>
          <w:p w:rsidR="001A71EF" w:rsidRPr="001678A7" w:rsidRDefault="001A71EF" w:rsidP="00ED736D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835" w:type="dxa"/>
          </w:tcPr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  <w:r w:rsidRPr="001A71EF">
              <w:rPr>
                <w:rFonts w:ascii="Times New Roman" w:hAnsi="Times New Roman" w:cs="Times New Roman"/>
                <w:lang w:val="ru-RU"/>
              </w:rPr>
              <w:t>Практическое занятие</w:t>
            </w:r>
          </w:p>
          <w:p w:rsidR="001A71EF" w:rsidRPr="001A71EF" w:rsidRDefault="004E06D7" w:rsidP="00ED736D">
            <w:pPr>
              <w:rPr>
                <w:rFonts w:ascii="Times New Roman" w:hAnsi="Times New Roman" w:cs="Times New Roman"/>
                <w:lang w:val="ru-RU"/>
              </w:rPr>
            </w:pPr>
            <w:hyperlink r:id="rId19" w:history="1">
              <w:r w:rsidR="001A71EF" w:rsidRPr="00FC0BE2">
                <w:rPr>
                  <w:rStyle w:val="affa"/>
                  <w:rFonts w:ascii="Times New Roman" w:hAnsi="Times New Roman" w:cs="Times New Roman"/>
                </w:rPr>
                <w:t>https</w:t>
              </w:r>
              <w:r w:rsidR="001A71EF"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://</w:t>
              </w:r>
              <w:proofErr w:type="spellStart"/>
              <w:r w:rsidR="001A71EF" w:rsidRPr="00FC0BE2">
                <w:rPr>
                  <w:rStyle w:val="affa"/>
                  <w:rFonts w:ascii="Times New Roman" w:hAnsi="Times New Roman" w:cs="Times New Roman"/>
                </w:rPr>
                <w:t>resh</w:t>
              </w:r>
              <w:proofErr w:type="spellEnd"/>
              <w:r w:rsidR="001A71EF"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="001A71EF" w:rsidRPr="00FC0BE2">
                <w:rPr>
                  <w:rStyle w:val="affa"/>
                  <w:rFonts w:ascii="Times New Roman" w:hAnsi="Times New Roman" w:cs="Times New Roman"/>
                </w:rPr>
                <w:t>edu</w:t>
              </w:r>
              <w:proofErr w:type="spellEnd"/>
              <w:r w:rsidR="001A71EF"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="001A71EF" w:rsidRPr="00FC0BE2">
                <w:rPr>
                  <w:rStyle w:val="affa"/>
                  <w:rFonts w:ascii="Times New Roman" w:hAnsi="Times New Roman" w:cs="Times New Roman"/>
                </w:rPr>
                <w:t>ru</w:t>
              </w:r>
              <w:proofErr w:type="spellEnd"/>
              <w:r w:rsidR="001A71EF"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/</w:t>
              </w:r>
              <w:r w:rsidR="001A71EF" w:rsidRPr="00FC0BE2">
                <w:rPr>
                  <w:rStyle w:val="affa"/>
                  <w:rFonts w:ascii="Times New Roman" w:hAnsi="Times New Roman" w:cs="Times New Roman"/>
                </w:rPr>
                <w:t>subject</w:t>
              </w:r>
              <w:r w:rsidR="001A71EF"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/</w:t>
              </w:r>
              <w:r w:rsidR="001A71EF" w:rsidRPr="00FC0BE2">
                <w:rPr>
                  <w:rStyle w:val="affa"/>
                  <w:rFonts w:ascii="Times New Roman" w:hAnsi="Times New Roman" w:cs="Times New Roman"/>
                </w:rPr>
                <w:t>lesson</w:t>
              </w:r>
              <w:r w:rsidR="001A71EF"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/6219/</w:t>
              </w:r>
              <w:r w:rsidR="001A71EF" w:rsidRPr="00FC0BE2">
                <w:rPr>
                  <w:rStyle w:val="affa"/>
                  <w:rFonts w:ascii="Times New Roman" w:hAnsi="Times New Roman" w:cs="Times New Roman"/>
                </w:rPr>
                <w:t>start</w:t>
              </w:r>
              <w:r w:rsidR="001A71EF"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/195338/</w:t>
              </w:r>
            </w:hyperlink>
          </w:p>
        </w:tc>
      </w:tr>
      <w:tr w:rsidR="001A71EF" w:rsidRPr="004E06D7" w:rsidTr="00ED736D">
        <w:tc>
          <w:tcPr>
            <w:tcW w:w="562" w:type="dxa"/>
          </w:tcPr>
          <w:p w:rsidR="001A71EF" w:rsidRPr="001678A7" w:rsidRDefault="001A71EF" w:rsidP="00ED736D">
            <w:pPr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694" w:type="dxa"/>
          </w:tcPr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  <w:r w:rsidRPr="001A71EF">
              <w:rPr>
                <w:rFonts w:ascii="Times New Roman" w:hAnsi="Times New Roman" w:cs="Times New Roman"/>
                <w:lang w:val="ru-RU"/>
              </w:rPr>
              <w:t>Закрепление навыков выполнения гимнастических упражнений</w:t>
            </w:r>
          </w:p>
        </w:tc>
        <w:tc>
          <w:tcPr>
            <w:tcW w:w="565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 xml:space="preserve">1 </w:t>
            </w:r>
          </w:p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1EF" w:rsidRPr="001678A7" w:rsidRDefault="001A71EF" w:rsidP="00ED736D">
            <w:pPr>
              <w:autoSpaceDE w:val="0"/>
              <w:autoSpaceDN w:val="0"/>
              <w:spacing w:before="98"/>
              <w:ind w:left="72"/>
              <w:jc w:val="center"/>
              <w:rPr>
                <w:rFonts w:ascii="Times New Roman" w:hAnsi="Times New Roman" w:cs="Times New Roman"/>
                <w:b/>
              </w:rPr>
            </w:pPr>
            <w:r w:rsidRPr="001678A7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992" w:type="dxa"/>
          </w:tcPr>
          <w:p w:rsidR="001A71EF" w:rsidRPr="001678A7" w:rsidRDefault="001A71EF" w:rsidP="00ED736D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835" w:type="dxa"/>
          </w:tcPr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  <w:r w:rsidRPr="001A71EF">
              <w:rPr>
                <w:rFonts w:ascii="Times New Roman" w:hAnsi="Times New Roman" w:cs="Times New Roman"/>
                <w:lang w:val="ru-RU"/>
              </w:rPr>
              <w:t>Практическое занятие</w:t>
            </w:r>
          </w:p>
          <w:p w:rsidR="001A71EF" w:rsidRPr="001A71EF" w:rsidRDefault="004E06D7" w:rsidP="00ED736D">
            <w:pPr>
              <w:rPr>
                <w:rFonts w:ascii="Times New Roman" w:hAnsi="Times New Roman" w:cs="Times New Roman"/>
                <w:lang w:val="ru-RU"/>
              </w:rPr>
            </w:pPr>
            <w:hyperlink r:id="rId20" w:history="1">
              <w:r w:rsidR="001A71EF" w:rsidRPr="00FC0BE2">
                <w:rPr>
                  <w:rStyle w:val="affa"/>
                  <w:rFonts w:ascii="Times New Roman" w:hAnsi="Times New Roman" w:cs="Times New Roman"/>
                </w:rPr>
                <w:t>https</w:t>
              </w:r>
              <w:r w:rsidR="001A71EF"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://</w:t>
              </w:r>
              <w:proofErr w:type="spellStart"/>
              <w:r w:rsidR="001A71EF" w:rsidRPr="00FC0BE2">
                <w:rPr>
                  <w:rStyle w:val="affa"/>
                  <w:rFonts w:ascii="Times New Roman" w:hAnsi="Times New Roman" w:cs="Times New Roman"/>
                </w:rPr>
                <w:t>resh</w:t>
              </w:r>
              <w:proofErr w:type="spellEnd"/>
              <w:r w:rsidR="001A71EF"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="001A71EF" w:rsidRPr="00FC0BE2">
                <w:rPr>
                  <w:rStyle w:val="affa"/>
                  <w:rFonts w:ascii="Times New Roman" w:hAnsi="Times New Roman" w:cs="Times New Roman"/>
                </w:rPr>
                <w:t>edu</w:t>
              </w:r>
              <w:proofErr w:type="spellEnd"/>
              <w:r w:rsidR="001A71EF"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="001A71EF" w:rsidRPr="00FC0BE2">
                <w:rPr>
                  <w:rStyle w:val="affa"/>
                  <w:rFonts w:ascii="Times New Roman" w:hAnsi="Times New Roman" w:cs="Times New Roman"/>
                </w:rPr>
                <w:t>ru</w:t>
              </w:r>
              <w:proofErr w:type="spellEnd"/>
              <w:r w:rsidR="001A71EF"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/</w:t>
              </w:r>
              <w:r w:rsidR="001A71EF" w:rsidRPr="00FC0BE2">
                <w:rPr>
                  <w:rStyle w:val="affa"/>
                  <w:rFonts w:ascii="Times New Roman" w:hAnsi="Times New Roman" w:cs="Times New Roman"/>
                </w:rPr>
                <w:t>subject</w:t>
              </w:r>
              <w:r w:rsidR="001A71EF"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/</w:t>
              </w:r>
              <w:r w:rsidR="001A71EF" w:rsidRPr="00FC0BE2">
                <w:rPr>
                  <w:rStyle w:val="affa"/>
                  <w:rFonts w:ascii="Times New Roman" w:hAnsi="Times New Roman" w:cs="Times New Roman"/>
                </w:rPr>
                <w:t>lesson</w:t>
              </w:r>
              <w:r w:rsidR="001A71EF"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/6219/</w:t>
              </w:r>
              <w:r w:rsidR="001A71EF" w:rsidRPr="00FC0BE2">
                <w:rPr>
                  <w:rStyle w:val="affa"/>
                  <w:rFonts w:ascii="Times New Roman" w:hAnsi="Times New Roman" w:cs="Times New Roman"/>
                </w:rPr>
                <w:t>start</w:t>
              </w:r>
              <w:r w:rsidR="001A71EF"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/195338/</w:t>
              </w:r>
            </w:hyperlink>
          </w:p>
        </w:tc>
      </w:tr>
      <w:tr w:rsidR="001A71EF" w:rsidRPr="004E06D7" w:rsidTr="00ED736D">
        <w:tc>
          <w:tcPr>
            <w:tcW w:w="562" w:type="dxa"/>
          </w:tcPr>
          <w:p w:rsidR="001A71EF" w:rsidRPr="001678A7" w:rsidRDefault="001A71EF" w:rsidP="00ED736D">
            <w:pPr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694" w:type="dxa"/>
          </w:tcPr>
          <w:p w:rsidR="001A71EF" w:rsidRPr="001678A7" w:rsidRDefault="001A71EF" w:rsidP="00ED736D">
            <w:pPr>
              <w:rPr>
                <w:rFonts w:ascii="Times New Roman" w:hAnsi="Times New Roman" w:cs="Times New Roman"/>
              </w:rPr>
            </w:pPr>
            <w:proofErr w:type="spellStart"/>
            <w:r w:rsidRPr="001678A7">
              <w:rPr>
                <w:rFonts w:ascii="Times New Roman" w:hAnsi="Times New Roman" w:cs="Times New Roman"/>
              </w:rPr>
              <w:t>Сложно</w:t>
            </w:r>
            <w:proofErr w:type="spellEnd"/>
            <w:r w:rsidRPr="001678A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78A7">
              <w:rPr>
                <w:rFonts w:ascii="Times New Roman" w:hAnsi="Times New Roman" w:cs="Times New Roman"/>
              </w:rPr>
              <w:t>координированные</w:t>
            </w:r>
            <w:proofErr w:type="spellEnd"/>
            <w:r w:rsidRPr="001678A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78A7">
              <w:rPr>
                <w:rFonts w:ascii="Times New Roman" w:hAnsi="Times New Roman" w:cs="Times New Roman"/>
              </w:rPr>
              <w:t>беговые</w:t>
            </w:r>
            <w:proofErr w:type="spellEnd"/>
            <w:r w:rsidRPr="001678A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78A7">
              <w:rPr>
                <w:rFonts w:ascii="Times New Roman" w:hAnsi="Times New Roman" w:cs="Times New Roman"/>
              </w:rPr>
              <w:t>упражнения</w:t>
            </w:r>
            <w:proofErr w:type="spellEnd"/>
            <w:r w:rsidR="004E06D7">
              <w:fldChar w:fldCharType="begin"/>
            </w:r>
            <w:r w:rsidR="004E06D7">
              <w:instrText xml:space="preserve"> HYPERLINK "https://resh.edu.ru/subject/lesson/5730/start/190680/" </w:instrText>
            </w:r>
            <w:r w:rsidR="004E06D7">
              <w:fldChar w:fldCharType="separate"/>
            </w:r>
            <w:r w:rsidRPr="001678A7">
              <w:rPr>
                <w:rFonts w:ascii="Times New Roman" w:hAnsi="Times New Roman" w:cs="Times New Roman"/>
                <w:color w:val="004065"/>
              </w:rPr>
              <w:br/>
            </w:r>
            <w:r w:rsidR="004E06D7">
              <w:rPr>
                <w:rFonts w:ascii="Times New Roman" w:hAnsi="Times New Roman" w:cs="Times New Roman"/>
                <w:color w:val="004065"/>
              </w:rPr>
              <w:fldChar w:fldCharType="end"/>
            </w:r>
          </w:p>
        </w:tc>
        <w:tc>
          <w:tcPr>
            <w:tcW w:w="565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 xml:space="preserve">1 </w:t>
            </w:r>
          </w:p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1EF" w:rsidRPr="001678A7" w:rsidRDefault="001A71EF" w:rsidP="00ED736D">
            <w:pPr>
              <w:autoSpaceDE w:val="0"/>
              <w:autoSpaceDN w:val="0"/>
              <w:spacing w:before="98"/>
              <w:ind w:left="72"/>
              <w:jc w:val="center"/>
              <w:rPr>
                <w:rFonts w:ascii="Times New Roman" w:hAnsi="Times New Roman" w:cs="Times New Roman"/>
                <w:b/>
              </w:rPr>
            </w:pPr>
            <w:r w:rsidRPr="001678A7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992" w:type="dxa"/>
          </w:tcPr>
          <w:p w:rsidR="001A71EF" w:rsidRPr="001678A7" w:rsidRDefault="001A71EF" w:rsidP="00ED736D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835" w:type="dxa"/>
          </w:tcPr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  <w:r w:rsidRPr="001A71EF">
              <w:rPr>
                <w:rFonts w:ascii="Times New Roman" w:hAnsi="Times New Roman" w:cs="Times New Roman"/>
                <w:lang w:val="ru-RU"/>
              </w:rPr>
              <w:t>Практическое занятие</w:t>
            </w:r>
          </w:p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  <w:r w:rsidRPr="00FC0BE2">
              <w:rPr>
                <w:rFonts w:ascii="Times New Roman" w:hAnsi="Times New Roman" w:cs="Times New Roman"/>
              </w:rPr>
              <w:t>https</w:t>
            </w:r>
            <w:r w:rsidRPr="001A71EF">
              <w:rPr>
                <w:rFonts w:ascii="Times New Roman" w:hAnsi="Times New Roman" w:cs="Times New Roman"/>
                <w:lang w:val="ru-RU"/>
              </w:rPr>
              <w:t>://</w:t>
            </w:r>
            <w:proofErr w:type="spellStart"/>
            <w:r w:rsidRPr="00FC0BE2">
              <w:rPr>
                <w:rFonts w:ascii="Times New Roman" w:hAnsi="Times New Roman" w:cs="Times New Roman"/>
              </w:rPr>
              <w:t>resh</w:t>
            </w:r>
            <w:proofErr w:type="spellEnd"/>
            <w:r w:rsidRPr="001A71EF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FC0BE2">
              <w:rPr>
                <w:rFonts w:ascii="Times New Roman" w:hAnsi="Times New Roman" w:cs="Times New Roman"/>
              </w:rPr>
              <w:t>edu</w:t>
            </w:r>
            <w:proofErr w:type="spellEnd"/>
            <w:r w:rsidRPr="001A71EF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FC0BE2">
              <w:rPr>
                <w:rFonts w:ascii="Times New Roman" w:hAnsi="Times New Roman" w:cs="Times New Roman"/>
              </w:rPr>
              <w:t>ru</w:t>
            </w:r>
            <w:proofErr w:type="spellEnd"/>
            <w:r w:rsidRPr="001A71EF">
              <w:rPr>
                <w:rFonts w:ascii="Times New Roman" w:hAnsi="Times New Roman" w:cs="Times New Roman"/>
                <w:lang w:val="ru-RU"/>
              </w:rPr>
              <w:t>/</w:t>
            </w:r>
            <w:r w:rsidRPr="00FC0BE2">
              <w:rPr>
                <w:rFonts w:ascii="Times New Roman" w:hAnsi="Times New Roman" w:cs="Times New Roman"/>
              </w:rPr>
              <w:t>subject</w:t>
            </w:r>
            <w:r w:rsidRPr="001A71EF">
              <w:rPr>
                <w:rFonts w:ascii="Times New Roman" w:hAnsi="Times New Roman" w:cs="Times New Roman"/>
                <w:lang w:val="ru-RU"/>
              </w:rPr>
              <w:t>/</w:t>
            </w:r>
            <w:r w:rsidRPr="00FC0BE2">
              <w:rPr>
                <w:rFonts w:ascii="Times New Roman" w:hAnsi="Times New Roman" w:cs="Times New Roman"/>
              </w:rPr>
              <w:t>lesson</w:t>
            </w:r>
            <w:r w:rsidRPr="001A71EF">
              <w:rPr>
                <w:rFonts w:ascii="Times New Roman" w:hAnsi="Times New Roman" w:cs="Times New Roman"/>
                <w:lang w:val="ru-RU"/>
              </w:rPr>
              <w:t>/5730/</w:t>
            </w:r>
            <w:r w:rsidRPr="00FC0BE2">
              <w:rPr>
                <w:rFonts w:ascii="Times New Roman" w:hAnsi="Times New Roman" w:cs="Times New Roman"/>
              </w:rPr>
              <w:t>start</w:t>
            </w:r>
            <w:r w:rsidRPr="001A71EF">
              <w:rPr>
                <w:rFonts w:ascii="Times New Roman" w:hAnsi="Times New Roman" w:cs="Times New Roman"/>
                <w:lang w:val="ru-RU"/>
              </w:rPr>
              <w:t>/190680/</w:t>
            </w:r>
          </w:p>
        </w:tc>
      </w:tr>
      <w:tr w:rsidR="001A71EF" w:rsidRPr="004E06D7" w:rsidTr="00ED736D">
        <w:tc>
          <w:tcPr>
            <w:tcW w:w="562" w:type="dxa"/>
          </w:tcPr>
          <w:p w:rsidR="001A71EF" w:rsidRPr="001678A7" w:rsidRDefault="001A71EF" w:rsidP="00ED736D">
            <w:pPr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694" w:type="dxa"/>
          </w:tcPr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  <w:r w:rsidRPr="001A71EF">
              <w:rPr>
                <w:rFonts w:ascii="Times New Roman" w:hAnsi="Times New Roman" w:cs="Times New Roman"/>
                <w:lang w:val="ru-RU"/>
              </w:rPr>
              <w:t>Закрепление навыков выполнения прыжковых и беговых упражнений</w:t>
            </w:r>
          </w:p>
        </w:tc>
        <w:tc>
          <w:tcPr>
            <w:tcW w:w="565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 xml:space="preserve">1 </w:t>
            </w:r>
          </w:p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1EF" w:rsidRPr="001678A7" w:rsidRDefault="001A71EF" w:rsidP="00ED736D">
            <w:pPr>
              <w:autoSpaceDE w:val="0"/>
              <w:autoSpaceDN w:val="0"/>
              <w:spacing w:before="98"/>
              <w:ind w:left="72"/>
              <w:jc w:val="center"/>
              <w:rPr>
                <w:rFonts w:ascii="Times New Roman" w:hAnsi="Times New Roman" w:cs="Times New Roman"/>
                <w:b/>
              </w:rPr>
            </w:pPr>
            <w:r w:rsidRPr="001678A7"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992" w:type="dxa"/>
          </w:tcPr>
          <w:p w:rsidR="001A71EF" w:rsidRPr="001678A7" w:rsidRDefault="001A71EF" w:rsidP="00ED736D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835" w:type="dxa"/>
          </w:tcPr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  <w:r w:rsidRPr="001A71EF">
              <w:rPr>
                <w:rFonts w:ascii="Times New Roman" w:hAnsi="Times New Roman" w:cs="Times New Roman"/>
                <w:lang w:val="ru-RU"/>
              </w:rPr>
              <w:t>Практическое занятие</w:t>
            </w:r>
          </w:p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  <w:r w:rsidRPr="00FC0BE2">
              <w:rPr>
                <w:rFonts w:ascii="Times New Roman" w:hAnsi="Times New Roman" w:cs="Times New Roman"/>
              </w:rPr>
              <w:t>https</w:t>
            </w:r>
            <w:r w:rsidRPr="001A71EF">
              <w:rPr>
                <w:rFonts w:ascii="Times New Roman" w:hAnsi="Times New Roman" w:cs="Times New Roman"/>
                <w:lang w:val="ru-RU"/>
              </w:rPr>
              <w:t>://</w:t>
            </w:r>
            <w:proofErr w:type="spellStart"/>
            <w:r w:rsidRPr="00FC0BE2">
              <w:rPr>
                <w:rFonts w:ascii="Times New Roman" w:hAnsi="Times New Roman" w:cs="Times New Roman"/>
              </w:rPr>
              <w:t>resh</w:t>
            </w:r>
            <w:proofErr w:type="spellEnd"/>
            <w:r w:rsidRPr="001A71EF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FC0BE2">
              <w:rPr>
                <w:rFonts w:ascii="Times New Roman" w:hAnsi="Times New Roman" w:cs="Times New Roman"/>
              </w:rPr>
              <w:t>edu</w:t>
            </w:r>
            <w:proofErr w:type="spellEnd"/>
            <w:r w:rsidRPr="001A71EF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FC0BE2">
              <w:rPr>
                <w:rFonts w:ascii="Times New Roman" w:hAnsi="Times New Roman" w:cs="Times New Roman"/>
              </w:rPr>
              <w:t>ru</w:t>
            </w:r>
            <w:proofErr w:type="spellEnd"/>
            <w:r w:rsidRPr="001A71EF">
              <w:rPr>
                <w:rFonts w:ascii="Times New Roman" w:hAnsi="Times New Roman" w:cs="Times New Roman"/>
                <w:lang w:val="ru-RU"/>
              </w:rPr>
              <w:t>/</w:t>
            </w:r>
            <w:r w:rsidRPr="00FC0BE2">
              <w:rPr>
                <w:rFonts w:ascii="Times New Roman" w:hAnsi="Times New Roman" w:cs="Times New Roman"/>
              </w:rPr>
              <w:t>subject</w:t>
            </w:r>
            <w:r w:rsidRPr="001A71EF">
              <w:rPr>
                <w:rFonts w:ascii="Times New Roman" w:hAnsi="Times New Roman" w:cs="Times New Roman"/>
                <w:lang w:val="ru-RU"/>
              </w:rPr>
              <w:t>/</w:t>
            </w:r>
            <w:r w:rsidRPr="00FC0BE2">
              <w:rPr>
                <w:rFonts w:ascii="Times New Roman" w:hAnsi="Times New Roman" w:cs="Times New Roman"/>
              </w:rPr>
              <w:t>lesson</w:t>
            </w:r>
            <w:r w:rsidRPr="001A71EF">
              <w:rPr>
                <w:rFonts w:ascii="Times New Roman" w:hAnsi="Times New Roman" w:cs="Times New Roman"/>
                <w:lang w:val="ru-RU"/>
              </w:rPr>
              <w:t>/6192/</w:t>
            </w:r>
            <w:r w:rsidRPr="00FC0BE2">
              <w:rPr>
                <w:rFonts w:ascii="Times New Roman" w:hAnsi="Times New Roman" w:cs="Times New Roman"/>
              </w:rPr>
              <w:t>start</w:t>
            </w:r>
            <w:r w:rsidRPr="001A71EF">
              <w:rPr>
                <w:rFonts w:ascii="Times New Roman" w:hAnsi="Times New Roman" w:cs="Times New Roman"/>
                <w:lang w:val="ru-RU"/>
              </w:rPr>
              <w:t>/195097/</w:t>
            </w:r>
          </w:p>
        </w:tc>
      </w:tr>
      <w:tr w:rsidR="001A71EF" w:rsidRPr="001678A7" w:rsidTr="00ED736D">
        <w:tc>
          <w:tcPr>
            <w:tcW w:w="562" w:type="dxa"/>
          </w:tcPr>
          <w:p w:rsidR="001A71EF" w:rsidRPr="001678A7" w:rsidRDefault="001A71EF" w:rsidP="00ED736D">
            <w:pPr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694" w:type="dxa"/>
          </w:tcPr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  <w:r w:rsidRPr="001A71EF">
              <w:rPr>
                <w:rFonts w:ascii="Times New Roman" w:hAnsi="Times New Roman" w:cs="Times New Roman"/>
                <w:lang w:val="ru-RU"/>
              </w:rPr>
              <w:t>Подвижные игры с</w:t>
            </w:r>
            <w:r w:rsidRPr="001678A7">
              <w:rPr>
                <w:rFonts w:ascii="Times New Roman" w:hAnsi="Times New Roman" w:cs="Times New Roman"/>
              </w:rPr>
              <w:t> </w:t>
            </w:r>
            <w:r w:rsidRPr="001A71EF">
              <w:rPr>
                <w:rFonts w:ascii="Times New Roman" w:hAnsi="Times New Roman" w:cs="Times New Roman"/>
                <w:lang w:val="ru-RU"/>
              </w:rPr>
              <w:t xml:space="preserve"> техническими приёмами спортивных игр (баскетбол, волейбол, футбол, ручной мяч)</w:t>
            </w:r>
          </w:p>
        </w:tc>
        <w:tc>
          <w:tcPr>
            <w:tcW w:w="565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1EF" w:rsidRPr="001678A7" w:rsidRDefault="001A71EF" w:rsidP="00ED736D">
            <w:pPr>
              <w:autoSpaceDE w:val="0"/>
              <w:autoSpaceDN w:val="0"/>
              <w:spacing w:before="98"/>
              <w:ind w:left="72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678A7">
              <w:rPr>
                <w:rFonts w:ascii="Times New Roman" w:hAnsi="Times New Roman" w:cs="Times New Roman"/>
                <w:b/>
              </w:rPr>
              <w:t>май</w:t>
            </w:r>
            <w:proofErr w:type="spellEnd"/>
          </w:p>
          <w:p w:rsidR="001A71EF" w:rsidRPr="001678A7" w:rsidRDefault="001A71EF" w:rsidP="00ED736D">
            <w:pPr>
              <w:autoSpaceDE w:val="0"/>
              <w:autoSpaceDN w:val="0"/>
              <w:spacing w:before="98"/>
              <w:ind w:left="72"/>
              <w:jc w:val="center"/>
              <w:rPr>
                <w:rFonts w:ascii="Times New Roman" w:hAnsi="Times New Roman" w:cs="Times New Roman"/>
                <w:b/>
              </w:rPr>
            </w:pPr>
            <w:r w:rsidRPr="001678A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992" w:type="dxa"/>
          </w:tcPr>
          <w:p w:rsidR="001A71EF" w:rsidRPr="001678A7" w:rsidRDefault="001A71EF" w:rsidP="00ED736D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835" w:type="dxa"/>
          </w:tcPr>
          <w:p w:rsidR="001A71EF" w:rsidRPr="00FC0BE2" w:rsidRDefault="001A71EF" w:rsidP="00ED736D">
            <w:pPr>
              <w:rPr>
                <w:rFonts w:ascii="Times New Roman" w:hAnsi="Times New Roman" w:cs="Times New Roman"/>
              </w:rPr>
            </w:pPr>
            <w:proofErr w:type="spellStart"/>
            <w:r w:rsidRPr="00FC0BE2">
              <w:rPr>
                <w:rFonts w:ascii="Times New Roman" w:hAnsi="Times New Roman" w:cs="Times New Roman"/>
              </w:rPr>
              <w:t>Тестирование</w:t>
            </w:r>
            <w:proofErr w:type="spellEnd"/>
            <w:r w:rsidRPr="00FC0BE2">
              <w:rPr>
                <w:rFonts w:ascii="Times New Roman" w:hAnsi="Times New Roman" w:cs="Times New Roman"/>
              </w:rPr>
              <w:t>.</w:t>
            </w:r>
          </w:p>
          <w:p w:rsidR="001A71EF" w:rsidRPr="00FC0BE2" w:rsidRDefault="001A71EF" w:rsidP="00ED736D">
            <w:pPr>
              <w:rPr>
                <w:rFonts w:ascii="Times New Roman" w:hAnsi="Times New Roman" w:cs="Times New Roman"/>
              </w:rPr>
            </w:pPr>
          </w:p>
        </w:tc>
      </w:tr>
      <w:tr w:rsidR="001A71EF" w:rsidRPr="001678A7" w:rsidTr="00ED736D">
        <w:tc>
          <w:tcPr>
            <w:tcW w:w="562" w:type="dxa"/>
          </w:tcPr>
          <w:p w:rsidR="001A71EF" w:rsidRPr="001678A7" w:rsidRDefault="001A71EF" w:rsidP="00ED736D">
            <w:pPr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lastRenderedPageBreak/>
              <w:t>32</w:t>
            </w:r>
          </w:p>
        </w:tc>
        <w:tc>
          <w:tcPr>
            <w:tcW w:w="3694" w:type="dxa"/>
          </w:tcPr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  <w:r w:rsidRPr="001A71EF">
              <w:rPr>
                <w:rFonts w:ascii="Times New Roman" w:hAnsi="Times New Roman" w:cs="Times New Roman"/>
                <w:lang w:val="ru-RU"/>
              </w:rPr>
              <w:t xml:space="preserve">Подвижные игры </w:t>
            </w:r>
            <w:proofErr w:type="gramStart"/>
            <w:r w:rsidRPr="001A71EF">
              <w:rPr>
                <w:rFonts w:ascii="Times New Roman" w:hAnsi="Times New Roman" w:cs="Times New Roman"/>
                <w:lang w:val="ru-RU"/>
              </w:rPr>
              <w:t>с</w:t>
            </w:r>
            <w:r w:rsidRPr="001678A7">
              <w:rPr>
                <w:rFonts w:ascii="Times New Roman" w:hAnsi="Times New Roman" w:cs="Times New Roman"/>
              </w:rPr>
              <w:t> </w:t>
            </w:r>
            <w:r w:rsidRPr="001A71EF">
              <w:rPr>
                <w:rFonts w:ascii="Times New Roman" w:hAnsi="Times New Roman" w:cs="Times New Roman"/>
                <w:lang w:val="ru-RU"/>
              </w:rPr>
              <w:t xml:space="preserve"> техническими</w:t>
            </w:r>
            <w:proofErr w:type="gramEnd"/>
            <w:r w:rsidRPr="001A71EF">
              <w:rPr>
                <w:rFonts w:ascii="Times New Roman" w:hAnsi="Times New Roman" w:cs="Times New Roman"/>
                <w:lang w:val="ru-RU"/>
              </w:rPr>
              <w:t xml:space="preserve"> приёмами спортивных игр (баскетбол, волейбол, футбол, ручной мяч):</w:t>
            </w:r>
          </w:p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5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1</w:t>
            </w:r>
          </w:p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1EF" w:rsidRPr="001678A7" w:rsidRDefault="001A71EF" w:rsidP="00ED736D">
            <w:pPr>
              <w:autoSpaceDE w:val="0"/>
              <w:autoSpaceDN w:val="0"/>
              <w:spacing w:before="98"/>
              <w:ind w:left="72"/>
              <w:jc w:val="center"/>
              <w:rPr>
                <w:rFonts w:ascii="Times New Roman" w:hAnsi="Times New Roman" w:cs="Times New Roman"/>
                <w:b/>
              </w:rPr>
            </w:pPr>
            <w:r w:rsidRPr="001678A7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992" w:type="dxa"/>
          </w:tcPr>
          <w:p w:rsidR="001A71EF" w:rsidRPr="001678A7" w:rsidRDefault="001A71EF" w:rsidP="00ED736D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835" w:type="dxa"/>
          </w:tcPr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  <w:r w:rsidRPr="001A71EF">
              <w:rPr>
                <w:rFonts w:ascii="Times New Roman" w:hAnsi="Times New Roman" w:cs="Times New Roman"/>
                <w:lang w:val="ru-RU"/>
              </w:rPr>
              <w:t>Практическое занятие</w:t>
            </w:r>
          </w:p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  <w:r w:rsidRPr="001A71EF">
              <w:rPr>
                <w:rFonts w:ascii="Times New Roman" w:hAnsi="Times New Roman" w:cs="Times New Roman"/>
                <w:lang w:val="ru-RU"/>
              </w:rPr>
              <w:t xml:space="preserve">(баскетбол) </w:t>
            </w:r>
            <w:hyperlink r:id="rId21" w:history="1">
              <w:r w:rsidRPr="00FC0BE2">
                <w:rPr>
                  <w:rStyle w:val="affa"/>
                  <w:rFonts w:ascii="Times New Roman" w:hAnsi="Times New Roman" w:cs="Times New Roman"/>
                </w:rPr>
                <w:t>https</w:t>
              </w:r>
              <w:r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://</w:t>
              </w:r>
              <w:proofErr w:type="spellStart"/>
              <w:r w:rsidRPr="00FC0BE2">
                <w:rPr>
                  <w:rStyle w:val="affa"/>
                  <w:rFonts w:ascii="Times New Roman" w:hAnsi="Times New Roman" w:cs="Times New Roman"/>
                </w:rPr>
                <w:t>uchebnik</w:t>
              </w:r>
              <w:proofErr w:type="spellEnd"/>
              <w:r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FC0BE2">
                <w:rPr>
                  <w:rStyle w:val="affa"/>
                  <w:rFonts w:ascii="Times New Roman" w:hAnsi="Times New Roman" w:cs="Times New Roman"/>
                </w:rPr>
                <w:t>mos</w:t>
              </w:r>
              <w:proofErr w:type="spellEnd"/>
              <w:r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FC0BE2">
                <w:rPr>
                  <w:rStyle w:val="affa"/>
                  <w:rFonts w:ascii="Times New Roman" w:hAnsi="Times New Roman" w:cs="Times New Roman"/>
                </w:rPr>
                <w:t>ru</w:t>
              </w:r>
              <w:proofErr w:type="spellEnd"/>
              <w:r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/</w:t>
              </w:r>
              <w:r w:rsidRPr="00FC0BE2">
                <w:rPr>
                  <w:rStyle w:val="affa"/>
                  <w:rFonts w:ascii="Times New Roman" w:hAnsi="Times New Roman" w:cs="Times New Roman"/>
                </w:rPr>
                <w:t>catalogue</w:t>
              </w:r>
              <w:r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/</w:t>
              </w:r>
              <w:r w:rsidRPr="00FC0BE2">
                <w:rPr>
                  <w:rStyle w:val="affa"/>
                  <w:rFonts w:ascii="Times New Roman" w:hAnsi="Times New Roman" w:cs="Times New Roman"/>
                </w:rPr>
                <w:t>material</w:t>
              </w:r>
              <w:r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_</w:t>
              </w:r>
              <w:r w:rsidRPr="00FC0BE2">
                <w:rPr>
                  <w:rStyle w:val="affa"/>
                  <w:rFonts w:ascii="Times New Roman" w:hAnsi="Times New Roman" w:cs="Times New Roman"/>
                </w:rPr>
                <w:t>view</w:t>
              </w:r>
              <w:r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/</w:t>
              </w:r>
              <w:r w:rsidRPr="00FC0BE2">
                <w:rPr>
                  <w:rStyle w:val="affa"/>
                  <w:rFonts w:ascii="Times New Roman" w:hAnsi="Times New Roman" w:cs="Times New Roman"/>
                </w:rPr>
                <w:t>lesson</w:t>
              </w:r>
              <w:r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_</w:t>
              </w:r>
              <w:r w:rsidRPr="00FC0BE2">
                <w:rPr>
                  <w:rStyle w:val="affa"/>
                  <w:rFonts w:ascii="Times New Roman" w:hAnsi="Times New Roman" w:cs="Times New Roman"/>
                </w:rPr>
                <w:t>templates</w:t>
              </w:r>
              <w:r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/1433853</w:t>
              </w:r>
            </w:hyperlink>
          </w:p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  <w:r w:rsidRPr="001A71EF">
              <w:rPr>
                <w:rFonts w:ascii="Times New Roman" w:hAnsi="Times New Roman" w:cs="Times New Roman"/>
                <w:lang w:val="ru-RU"/>
              </w:rPr>
              <w:t>(футбол)</w:t>
            </w:r>
          </w:p>
          <w:p w:rsidR="001A71EF" w:rsidRPr="001A71EF" w:rsidRDefault="004E06D7" w:rsidP="00ED736D">
            <w:pPr>
              <w:rPr>
                <w:rFonts w:ascii="Times New Roman" w:hAnsi="Times New Roman" w:cs="Times New Roman"/>
                <w:lang w:val="ru-RU"/>
              </w:rPr>
            </w:pPr>
            <w:hyperlink r:id="rId22" w:history="1">
              <w:r w:rsidR="001A71EF" w:rsidRPr="00FC0BE2">
                <w:rPr>
                  <w:rStyle w:val="affa"/>
                  <w:rFonts w:ascii="Times New Roman" w:hAnsi="Times New Roman" w:cs="Times New Roman"/>
                </w:rPr>
                <w:t>https</w:t>
              </w:r>
              <w:r w:rsidR="001A71EF"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://</w:t>
              </w:r>
              <w:proofErr w:type="spellStart"/>
              <w:r w:rsidR="001A71EF" w:rsidRPr="00FC0BE2">
                <w:rPr>
                  <w:rStyle w:val="affa"/>
                  <w:rFonts w:ascii="Times New Roman" w:hAnsi="Times New Roman" w:cs="Times New Roman"/>
                </w:rPr>
                <w:t>uchebnik</w:t>
              </w:r>
              <w:proofErr w:type="spellEnd"/>
              <w:r w:rsidR="001A71EF"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="001A71EF" w:rsidRPr="00FC0BE2">
                <w:rPr>
                  <w:rStyle w:val="affa"/>
                  <w:rFonts w:ascii="Times New Roman" w:hAnsi="Times New Roman" w:cs="Times New Roman"/>
                </w:rPr>
                <w:t>mos</w:t>
              </w:r>
              <w:proofErr w:type="spellEnd"/>
              <w:r w:rsidR="001A71EF"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="001A71EF" w:rsidRPr="00FC0BE2">
                <w:rPr>
                  <w:rStyle w:val="affa"/>
                  <w:rFonts w:ascii="Times New Roman" w:hAnsi="Times New Roman" w:cs="Times New Roman"/>
                </w:rPr>
                <w:t>ru</w:t>
              </w:r>
              <w:proofErr w:type="spellEnd"/>
              <w:r w:rsidR="001A71EF"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/</w:t>
              </w:r>
              <w:r w:rsidR="001A71EF" w:rsidRPr="00FC0BE2">
                <w:rPr>
                  <w:rStyle w:val="affa"/>
                  <w:rFonts w:ascii="Times New Roman" w:hAnsi="Times New Roman" w:cs="Times New Roman"/>
                </w:rPr>
                <w:t>catalogue</w:t>
              </w:r>
              <w:r w:rsidR="001A71EF"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/</w:t>
              </w:r>
              <w:r w:rsidR="001A71EF" w:rsidRPr="00FC0BE2">
                <w:rPr>
                  <w:rStyle w:val="affa"/>
                  <w:rFonts w:ascii="Times New Roman" w:hAnsi="Times New Roman" w:cs="Times New Roman"/>
                </w:rPr>
                <w:t>material</w:t>
              </w:r>
              <w:r w:rsidR="001A71EF"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_</w:t>
              </w:r>
              <w:r w:rsidR="001A71EF" w:rsidRPr="00FC0BE2">
                <w:rPr>
                  <w:rStyle w:val="affa"/>
                  <w:rFonts w:ascii="Times New Roman" w:hAnsi="Times New Roman" w:cs="Times New Roman"/>
                </w:rPr>
                <w:t>view</w:t>
              </w:r>
              <w:r w:rsidR="001A71EF"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/</w:t>
              </w:r>
              <w:r w:rsidR="001A71EF" w:rsidRPr="00FC0BE2">
                <w:rPr>
                  <w:rStyle w:val="affa"/>
                  <w:rFonts w:ascii="Times New Roman" w:hAnsi="Times New Roman" w:cs="Times New Roman"/>
                </w:rPr>
                <w:t>lesson</w:t>
              </w:r>
              <w:r w:rsidR="001A71EF"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_</w:t>
              </w:r>
              <w:r w:rsidR="001A71EF" w:rsidRPr="00FC0BE2">
                <w:rPr>
                  <w:rStyle w:val="affa"/>
                  <w:rFonts w:ascii="Times New Roman" w:hAnsi="Times New Roman" w:cs="Times New Roman"/>
                </w:rPr>
                <w:t>templates</w:t>
              </w:r>
              <w:r w:rsidR="001A71EF" w:rsidRPr="001A71EF">
                <w:rPr>
                  <w:rStyle w:val="affa"/>
                  <w:rFonts w:ascii="Times New Roman" w:hAnsi="Times New Roman" w:cs="Times New Roman"/>
                  <w:lang w:val="ru-RU"/>
                </w:rPr>
                <w:t>/1516393</w:t>
              </w:r>
            </w:hyperlink>
          </w:p>
          <w:p w:rsidR="001A71EF" w:rsidRPr="00FC0BE2" w:rsidRDefault="001A71EF" w:rsidP="00ED736D">
            <w:pPr>
              <w:rPr>
                <w:rFonts w:ascii="Times New Roman" w:hAnsi="Times New Roman" w:cs="Times New Roman"/>
              </w:rPr>
            </w:pPr>
            <w:r w:rsidRPr="00FC0BE2">
              <w:rPr>
                <w:rFonts w:ascii="Times New Roman" w:hAnsi="Times New Roman" w:cs="Times New Roman"/>
              </w:rPr>
              <w:t>(</w:t>
            </w:r>
            <w:proofErr w:type="spellStart"/>
            <w:r w:rsidRPr="00FC0BE2">
              <w:rPr>
                <w:rFonts w:ascii="Times New Roman" w:hAnsi="Times New Roman" w:cs="Times New Roman"/>
              </w:rPr>
              <w:t>волейбол</w:t>
            </w:r>
            <w:proofErr w:type="spellEnd"/>
            <w:r w:rsidRPr="00FC0BE2">
              <w:rPr>
                <w:rFonts w:ascii="Times New Roman" w:hAnsi="Times New Roman" w:cs="Times New Roman"/>
              </w:rPr>
              <w:t>)</w:t>
            </w:r>
          </w:p>
        </w:tc>
      </w:tr>
      <w:tr w:rsidR="001A71EF" w:rsidRPr="004E06D7" w:rsidTr="00ED736D">
        <w:tc>
          <w:tcPr>
            <w:tcW w:w="562" w:type="dxa"/>
          </w:tcPr>
          <w:p w:rsidR="001A71EF" w:rsidRPr="001678A7" w:rsidRDefault="001A71EF" w:rsidP="00ED736D">
            <w:pPr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694" w:type="dxa"/>
          </w:tcPr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  <w:r w:rsidRPr="001A71EF">
              <w:rPr>
                <w:rFonts w:ascii="Times New Roman" w:hAnsi="Times New Roman" w:cs="Times New Roman"/>
                <w:lang w:val="ru-RU"/>
              </w:rPr>
              <w:t>Упражнения комплекса ВФСК ГТО 1 ступени</w:t>
            </w:r>
          </w:p>
        </w:tc>
        <w:tc>
          <w:tcPr>
            <w:tcW w:w="565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1</w:t>
            </w:r>
          </w:p>
          <w:p w:rsidR="001A71EF" w:rsidRPr="001678A7" w:rsidRDefault="001A71EF" w:rsidP="00ED73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1EF" w:rsidRPr="001678A7" w:rsidRDefault="001A71EF" w:rsidP="00ED736D">
            <w:pPr>
              <w:autoSpaceDE w:val="0"/>
              <w:autoSpaceDN w:val="0"/>
              <w:spacing w:before="98"/>
              <w:ind w:left="72"/>
              <w:jc w:val="center"/>
              <w:rPr>
                <w:rFonts w:ascii="Times New Roman" w:hAnsi="Times New Roman" w:cs="Times New Roman"/>
                <w:b/>
              </w:rPr>
            </w:pPr>
            <w:r w:rsidRPr="001678A7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992" w:type="dxa"/>
          </w:tcPr>
          <w:p w:rsidR="001A71EF" w:rsidRPr="001678A7" w:rsidRDefault="001A71EF" w:rsidP="00ED736D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835" w:type="dxa"/>
          </w:tcPr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  <w:r w:rsidRPr="001A71EF">
              <w:rPr>
                <w:rFonts w:ascii="Times New Roman" w:hAnsi="Times New Roman" w:cs="Times New Roman"/>
                <w:lang w:val="ru-RU"/>
              </w:rPr>
              <w:t>Тестирование. Практическое выполнение контрольных упражнений</w:t>
            </w:r>
          </w:p>
        </w:tc>
      </w:tr>
      <w:tr w:rsidR="001A71EF" w:rsidRPr="004E06D7" w:rsidTr="00ED736D">
        <w:tc>
          <w:tcPr>
            <w:tcW w:w="562" w:type="dxa"/>
          </w:tcPr>
          <w:p w:rsidR="001A71EF" w:rsidRPr="001678A7" w:rsidRDefault="001A71EF" w:rsidP="00ED736D">
            <w:pPr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694" w:type="dxa"/>
          </w:tcPr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  <w:r w:rsidRPr="001A71EF">
              <w:rPr>
                <w:rFonts w:ascii="Times New Roman" w:hAnsi="Times New Roman" w:cs="Times New Roman"/>
                <w:lang w:val="ru-RU"/>
              </w:rPr>
              <w:t>Дифференцированная аттестация: освоение содержания программы, 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565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1EF" w:rsidRPr="001678A7" w:rsidRDefault="001A71EF" w:rsidP="00ED736D">
            <w:pPr>
              <w:autoSpaceDE w:val="0"/>
              <w:autoSpaceDN w:val="0"/>
              <w:spacing w:before="98"/>
              <w:ind w:left="72"/>
              <w:jc w:val="center"/>
              <w:rPr>
                <w:rFonts w:ascii="Times New Roman" w:hAnsi="Times New Roman" w:cs="Times New Roman"/>
                <w:b/>
              </w:rPr>
            </w:pPr>
            <w:r w:rsidRPr="001678A7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992" w:type="dxa"/>
          </w:tcPr>
          <w:p w:rsidR="001A71EF" w:rsidRPr="001678A7" w:rsidRDefault="001A71EF" w:rsidP="00ED736D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835" w:type="dxa"/>
          </w:tcPr>
          <w:p w:rsidR="001A71EF" w:rsidRPr="001A71EF" w:rsidRDefault="001A71EF" w:rsidP="00ED736D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1A71EF">
              <w:rPr>
                <w:rFonts w:ascii="Times New Roman" w:hAnsi="Times New Roman" w:cs="Times New Roman"/>
                <w:lang w:val="ru-RU"/>
              </w:rPr>
              <w:t>Контрольная работа.</w:t>
            </w:r>
          </w:p>
          <w:p w:rsidR="001A71EF" w:rsidRPr="001A71EF" w:rsidRDefault="001A71EF" w:rsidP="00ED736D">
            <w:pPr>
              <w:rPr>
                <w:rFonts w:ascii="Times New Roman" w:hAnsi="Times New Roman" w:cs="Times New Roman"/>
                <w:lang w:val="ru-RU"/>
              </w:rPr>
            </w:pPr>
            <w:r w:rsidRPr="001A71EF">
              <w:rPr>
                <w:rFonts w:ascii="Times New Roman" w:hAnsi="Times New Roman" w:cs="Times New Roman"/>
                <w:lang w:val="ru-RU"/>
              </w:rPr>
              <w:t>Практическое выполнение тестовых упражнений</w:t>
            </w:r>
          </w:p>
        </w:tc>
      </w:tr>
      <w:tr w:rsidR="001A71EF" w:rsidRPr="001678A7" w:rsidTr="00ED736D">
        <w:tc>
          <w:tcPr>
            <w:tcW w:w="4256" w:type="dxa"/>
            <w:gridSpan w:val="2"/>
          </w:tcPr>
          <w:p w:rsidR="001A71EF" w:rsidRPr="00FC0BE2" w:rsidRDefault="001A71EF" w:rsidP="00ED73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ОБЩЕЕ КОЛИЧЕСТВО ПО ПРОГРАММЕ</w:t>
            </w:r>
          </w:p>
        </w:tc>
        <w:tc>
          <w:tcPr>
            <w:tcW w:w="565" w:type="dxa"/>
            <w:tcBorders>
              <w:right w:val="single" w:sz="4" w:space="0" w:color="auto"/>
            </w:tcBorders>
            <w:vAlign w:val="center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</w:rPr>
            </w:pPr>
            <w:r w:rsidRPr="001678A7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1A71EF" w:rsidRPr="001678A7" w:rsidRDefault="001A71EF" w:rsidP="00ED736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1A71EF" w:rsidRPr="003A2102" w:rsidRDefault="001A71EF" w:rsidP="001A71EF">
      <w:pPr>
        <w:rPr>
          <w:rFonts w:ascii="Times New Roman" w:hAnsi="Times New Roman" w:cs="Times New Roman"/>
          <w:sz w:val="24"/>
          <w:szCs w:val="24"/>
        </w:rPr>
        <w:sectPr w:rsidR="001A71EF" w:rsidRPr="003A2102" w:rsidSect="00F11C26">
          <w:pgSz w:w="11906" w:h="16838"/>
          <w:pgMar w:top="284" w:right="851" w:bottom="1134" w:left="992" w:header="709" w:footer="709" w:gutter="0"/>
          <w:cols w:space="708"/>
          <w:titlePg/>
          <w:docGrid w:linePitch="360"/>
        </w:sectPr>
      </w:pPr>
    </w:p>
    <w:p w:rsidR="001A71EF" w:rsidRDefault="001A71EF" w:rsidP="001A71EF">
      <w:pPr>
        <w:spacing w:before="100" w:after="100"/>
        <w:rPr>
          <w:rFonts w:ascii="Times New Roman" w:hAnsi="Times New Roman" w:cs="Times New Roman"/>
          <w:sz w:val="28"/>
          <w:szCs w:val="28"/>
        </w:rPr>
      </w:pPr>
    </w:p>
    <w:p w:rsidR="00335025" w:rsidRDefault="00335025" w:rsidP="00784A96">
      <w:pPr>
        <w:autoSpaceDE w:val="0"/>
        <w:autoSpaceDN w:val="0"/>
        <w:spacing w:after="78" w:line="220" w:lineRule="exact"/>
        <w:rPr>
          <w:lang w:val="ru-RU"/>
        </w:rPr>
      </w:pPr>
    </w:p>
    <w:sectPr w:rsidR="00335025" w:rsidSect="00FC0BE2">
      <w:pgSz w:w="11906" w:h="16838"/>
      <w:pgMar w:top="1134" w:right="851" w:bottom="1134" w:left="992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DA62ED1"/>
    <w:multiLevelType w:val="hybridMultilevel"/>
    <w:tmpl w:val="A306BE8A"/>
    <w:lvl w:ilvl="0" w:tplc="0419000F">
      <w:start w:val="1"/>
      <w:numFmt w:val="decimal"/>
      <w:lvlText w:val="%1."/>
      <w:lvlJc w:val="left"/>
      <w:pPr>
        <w:ind w:left="792" w:hanging="360"/>
      </w:p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257B0"/>
    <w:rsid w:val="00034616"/>
    <w:rsid w:val="000368A6"/>
    <w:rsid w:val="0006063C"/>
    <w:rsid w:val="00076D69"/>
    <w:rsid w:val="000926B4"/>
    <w:rsid w:val="000F2E10"/>
    <w:rsid w:val="0015074B"/>
    <w:rsid w:val="001651A9"/>
    <w:rsid w:val="00172D90"/>
    <w:rsid w:val="001A71EF"/>
    <w:rsid w:val="001E37A0"/>
    <w:rsid w:val="00283A83"/>
    <w:rsid w:val="0029639D"/>
    <w:rsid w:val="002B713D"/>
    <w:rsid w:val="002C5FA4"/>
    <w:rsid w:val="00310752"/>
    <w:rsid w:val="00326F90"/>
    <w:rsid w:val="00335025"/>
    <w:rsid w:val="00343778"/>
    <w:rsid w:val="00353E23"/>
    <w:rsid w:val="00357FBD"/>
    <w:rsid w:val="003676A1"/>
    <w:rsid w:val="00382A22"/>
    <w:rsid w:val="003C6BFB"/>
    <w:rsid w:val="003E19E8"/>
    <w:rsid w:val="003E759B"/>
    <w:rsid w:val="003F60DB"/>
    <w:rsid w:val="00405D33"/>
    <w:rsid w:val="00480A8B"/>
    <w:rsid w:val="004E06D7"/>
    <w:rsid w:val="004F12BD"/>
    <w:rsid w:val="00562DB3"/>
    <w:rsid w:val="005700E2"/>
    <w:rsid w:val="00585D59"/>
    <w:rsid w:val="00586967"/>
    <w:rsid w:val="00600CC4"/>
    <w:rsid w:val="0064293D"/>
    <w:rsid w:val="006436E7"/>
    <w:rsid w:val="006C27E8"/>
    <w:rsid w:val="006E7C5A"/>
    <w:rsid w:val="00732028"/>
    <w:rsid w:val="00745B27"/>
    <w:rsid w:val="00756065"/>
    <w:rsid w:val="00784A96"/>
    <w:rsid w:val="007A2977"/>
    <w:rsid w:val="008075A5"/>
    <w:rsid w:val="0081791F"/>
    <w:rsid w:val="00820287"/>
    <w:rsid w:val="00843460"/>
    <w:rsid w:val="00854FED"/>
    <w:rsid w:val="008F4993"/>
    <w:rsid w:val="009B1243"/>
    <w:rsid w:val="00A40588"/>
    <w:rsid w:val="00A67426"/>
    <w:rsid w:val="00AA1D8D"/>
    <w:rsid w:val="00AB2753"/>
    <w:rsid w:val="00B06DF3"/>
    <w:rsid w:val="00B47730"/>
    <w:rsid w:val="00B54815"/>
    <w:rsid w:val="00B80B3D"/>
    <w:rsid w:val="00C06504"/>
    <w:rsid w:val="00C5540F"/>
    <w:rsid w:val="00C67790"/>
    <w:rsid w:val="00C96CB3"/>
    <w:rsid w:val="00CB0664"/>
    <w:rsid w:val="00CC42DD"/>
    <w:rsid w:val="00CE7150"/>
    <w:rsid w:val="00CF4601"/>
    <w:rsid w:val="00D73A50"/>
    <w:rsid w:val="00D923AE"/>
    <w:rsid w:val="00DB59E7"/>
    <w:rsid w:val="00DD4158"/>
    <w:rsid w:val="00DE3512"/>
    <w:rsid w:val="00E32EB7"/>
    <w:rsid w:val="00E35AC0"/>
    <w:rsid w:val="00E71A74"/>
    <w:rsid w:val="00E80CBB"/>
    <w:rsid w:val="00E8486C"/>
    <w:rsid w:val="00EB498B"/>
    <w:rsid w:val="00EC52C6"/>
    <w:rsid w:val="00F606A0"/>
    <w:rsid w:val="00F97160"/>
    <w:rsid w:val="00FC52C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280F7F"/>
  <w14:defaultImageDpi w14:val="300"/>
  <w15:docId w15:val="{FA0DA396-DBBD-4835-A2EE-224147461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DD4158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0926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0926B4"/>
    <w:rPr>
      <w:rFonts w:ascii="Segoe UI" w:hAnsi="Segoe UI" w:cs="Segoe UI"/>
      <w:sz w:val="18"/>
      <w:szCs w:val="18"/>
    </w:rPr>
  </w:style>
  <w:style w:type="character" w:styleId="affa">
    <w:name w:val="Hyperlink"/>
    <w:basedOn w:val="a2"/>
    <w:uiPriority w:val="99"/>
    <w:unhideWhenUsed/>
    <w:rsid w:val="001A71E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330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98332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96199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4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0823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615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899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4622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%20subject/lesson/6185%20/start/224375/" TargetMode="External"/><Relationship Id="rId13" Type="http://schemas.openxmlformats.org/officeDocument/2006/relationships/hyperlink" Target="https://uchebnik.mos.ru/catalogue/material_view/lesson_templates/1516393" TargetMode="External"/><Relationship Id="rId18" Type="http://schemas.openxmlformats.org/officeDocument/2006/relationships/hyperlink" Target="https://uchebnik.mos.ru/catalogue/material_view/lesson_templates/1516393" TargetMode="External"/><Relationship Id="rId3" Type="http://schemas.openxmlformats.org/officeDocument/2006/relationships/styles" Target="styles.xml"/><Relationship Id="rId21" Type="http://schemas.openxmlformats.org/officeDocument/2006/relationships/hyperlink" Target="https://uchebnik.mos.ru/catalogue/material_view/lesson_templates/1433853" TargetMode="External"/><Relationship Id="rId7" Type="http://schemas.openxmlformats.org/officeDocument/2006/relationships/hyperlink" Target="https://resh.edu.ru/%20subject/lesson/4185%20/start/168937/" TargetMode="External"/><Relationship Id="rId12" Type="http://schemas.openxmlformats.org/officeDocument/2006/relationships/hyperlink" Target="https://uchebnik.mos.ru/catalogue/material_view/lesson_templates/1433853" TargetMode="External"/><Relationship Id="rId17" Type="http://schemas.openxmlformats.org/officeDocument/2006/relationships/hyperlink" Target="https://uchebnik.mos.ru/catalogue/material_view/lesson_templates/143385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uchebnik.mos.ru/catalogue/material_view/lesson_templates/1516393" TargetMode="External"/><Relationship Id="rId20" Type="http://schemas.openxmlformats.org/officeDocument/2006/relationships/hyperlink" Target="https://resh.edu.ru/subject/lesson/6219/start/195338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resh.edu.ru/%20subject/lesson/4162%20/start/190628/" TargetMode="External"/><Relationship Id="rId11" Type="http://schemas.openxmlformats.org/officeDocument/2006/relationships/hyperlink" Target="https://resh.edu.ru/subject/lesson/4453/start/226239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uchebnik.mos.ru/catalogue/material_view/lesson_templates/1433853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resh.edu.ru/subject/lesson/4453/start/226239/" TargetMode="External"/><Relationship Id="rId19" Type="http://schemas.openxmlformats.org/officeDocument/2006/relationships/hyperlink" Target="https://resh.edu.ru/subject/lesson/6219/start/195338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%20subject/%20lesson%20/4237/start/223662/" TargetMode="External"/><Relationship Id="rId14" Type="http://schemas.openxmlformats.org/officeDocument/2006/relationships/hyperlink" Target="https://resh.edu.ru/subject/lesson/4320/start/191322/" TargetMode="External"/><Relationship Id="rId22" Type="http://schemas.openxmlformats.org/officeDocument/2006/relationships/hyperlink" Target="https://uchebnik.mos.ru/catalogue/material_view/lesson_templates/151639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1E9B0BE-8D2D-4280-B0D0-600625E29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</TotalTime>
  <Pages>14</Pages>
  <Words>4229</Words>
  <Characters>24109</Characters>
  <Application>Microsoft Office Word</Application>
  <DocSecurity>0</DocSecurity>
  <Lines>200</Lines>
  <Paragraphs>56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28282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/>
  <cp:lastModifiedBy>Джохар</cp:lastModifiedBy>
  <cp:revision>50</cp:revision>
  <cp:lastPrinted>2022-09-02T15:27:00Z</cp:lastPrinted>
  <dcterms:created xsi:type="dcterms:W3CDTF">2022-07-24T08:42:00Z</dcterms:created>
  <dcterms:modified xsi:type="dcterms:W3CDTF">2022-12-21T07:11:00Z</dcterms:modified>
</cp:coreProperties>
</file>